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41617" w:rsidRPr="00A32D90" w:rsidRDefault="00415051">
      <w:pPr>
        <w:spacing w:after="0" w:line="408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A32D9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МИНИСТЕРСТВО ПРОСВЕЩЕНИЯ РОССИЙСКОЙ ФЕДЕРАЦИИ</w:t>
      </w:r>
    </w:p>
    <w:p w:rsidR="00741617" w:rsidRPr="00A32D90" w:rsidRDefault="00415051">
      <w:pPr>
        <w:spacing w:after="0" w:line="408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A32D9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‌</w:t>
      </w:r>
      <w:bookmarkStart w:id="0" w:name="9e261362-ffd0-48e2-97ec-67d0cfd64d9a"/>
      <w:r w:rsidRPr="00A32D9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МИНИСТЕРСТВО ОБРАЗОВАНИЯ И НАУКИ РЕСПУБЛИКИ</w:t>
      </w: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Т</w:t>
      </w:r>
      <w:r w:rsidRPr="00A32D9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АТАРСТАН МУНИЦИПАЛЬНОЕ БЮДЖЕТНОЕ </w:t>
      </w: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</w:t>
      </w:r>
      <w:r w:rsidRPr="00A32D9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БРАЗОВАТЕЛЬНОЕ УЧРЕЖДЕНИЕ</w:t>
      </w:r>
      <w:bookmarkEnd w:id="0"/>
      <w:r w:rsidRPr="00A32D9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‌‌ </w:t>
      </w:r>
    </w:p>
    <w:p w:rsidR="00741617" w:rsidRPr="00A32D90" w:rsidRDefault="00415051">
      <w:pPr>
        <w:spacing w:after="0" w:line="408" w:lineRule="auto"/>
        <w:ind w:left="120"/>
        <w:jc w:val="center"/>
        <w:rPr>
          <w:sz w:val="28"/>
          <w:szCs w:val="28"/>
          <w:lang w:val="ru-RU"/>
        </w:rPr>
      </w:pPr>
      <w:r w:rsidRPr="00A32D9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‌"ГИМНАЗИЯ №7 ИМЕНИ ГЕРОЯ РОССИИ А. В. КОЗИНА"</w:t>
      </w:r>
      <w:r w:rsidRPr="00A32D90">
        <w:rPr>
          <w:rFonts w:ascii="Times New Roman" w:hAnsi="Times New Roman" w:cs="Times New Roman"/>
          <w:sz w:val="24"/>
          <w:szCs w:val="24"/>
          <w:lang w:val="ru-RU"/>
        </w:rPr>
        <w:br/>
      </w:r>
      <w:bookmarkStart w:id="1" w:name="fa857474-d364-4484-b584-baf24ad6f13e"/>
      <w:r w:rsidRPr="00A32D9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НОВО-САВИНОВСКОГО РАЙОНА Г. КАЗАНИ</w:t>
      </w:r>
      <w:bookmarkEnd w:id="1"/>
      <w:r w:rsidRPr="00A32D90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‌</w:t>
      </w:r>
      <w:r w:rsidRPr="00A32D90">
        <w:rPr>
          <w:rFonts w:ascii="Times New Roman" w:hAnsi="Times New Roman" w:cs="Times New Roman"/>
          <w:color w:val="000000"/>
          <w:sz w:val="28"/>
          <w:szCs w:val="28"/>
          <w:lang w:val="ru-RU"/>
        </w:rPr>
        <w:t>​</w:t>
      </w:r>
    </w:p>
    <w:p w:rsidR="00741617" w:rsidRPr="00A32D90" w:rsidRDefault="00741617">
      <w:pPr>
        <w:spacing w:after="0"/>
        <w:ind w:left="120"/>
        <w:rPr>
          <w:sz w:val="28"/>
          <w:szCs w:val="28"/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741617" w:rsidRPr="007C55C2">
        <w:tc>
          <w:tcPr>
            <w:tcW w:w="3114" w:type="dxa"/>
          </w:tcPr>
          <w:p w:rsidR="00741617" w:rsidRDefault="0041505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РАССМОТРЕНО</w:t>
            </w:r>
          </w:p>
          <w:p w:rsidR="00741617" w:rsidRDefault="0041505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Руководитель МО</w:t>
            </w:r>
          </w:p>
          <w:p w:rsidR="00741617" w:rsidRDefault="00415051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741617" w:rsidRDefault="00415051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Гайнанова М. Г.</w:t>
            </w:r>
          </w:p>
          <w:p w:rsidR="00741617" w:rsidRDefault="004150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 от «25» августа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 г.</w:t>
            </w:r>
          </w:p>
          <w:p w:rsidR="00741617" w:rsidRDefault="00741617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741617" w:rsidRDefault="0041505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СОГЛАСОВАНО</w:t>
            </w:r>
          </w:p>
          <w:p w:rsidR="00741617" w:rsidRDefault="0041505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Заместитель директора</w:t>
            </w:r>
          </w:p>
          <w:p w:rsidR="00741617" w:rsidRDefault="00415051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741617" w:rsidRDefault="00415051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Мироновская Т. В.</w:t>
            </w:r>
          </w:p>
          <w:p w:rsidR="00741617" w:rsidRDefault="004150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«25» августа   2023 г.</w:t>
            </w:r>
          </w:p>
          <w:p w:rsidR="00741617" w:rsidRDefault="00741617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741617" w:rsidRDefault="0041505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УТВЕРЖДЕНО</w:t>
            </w:r>
          </w:p>
          <w:p w:rsidR="00741617" w:rsidRDefault="0041505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Заместитель директора</w:t>
            </w:r>
          </w:p>
          <w:p w:rsidR="00741617" w:rsidRDefault="00415051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741617" w:rsidRDefault="00415051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Кныш Т.Н.</w:t>
            </w:r>
          </w:p>
          <w:p w:rsidR="00741617" w:rsidRDefault="004150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№193-О от «28» августа   2023 г.</w:t>
            </w:r>
          </w:p>
          <w:p w:rsidR="00741617" w:rsidRDefault="00741617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741617" w:rsidRPr="00A32D90" w:rsidRDefault="00741617">
      <w:pPr>
        <w:spacing w:after="0"/>
        <w:ind w:left="120"/>
        <w:rPr>
          <w:sz w:val="28"/>
          <w:szCs w:val="28"/>
          <w:lang w:val="ru-RU"/>
        </w:rPr>
      </w:pPr>
    </w:p>
    <w:p w:rsidR="00741617" w:rsidRPr="00A32D90" w:rsidRDefault="00741617">
      <w:pPr>
        <w:spacing w:after="0"/>
        <w:ind w:left="120"/>
        <w:rPr>
          <w:sz w:val="28"/>
          <w:szCs w:val="28"/>
          <w:lang w:val="ru-RU"/>
        </w:rPr>
      </w:pPr>
    </w:p>
    <w:p w:rsidR="00741617" w:rsidRPr="00A32D90" w:rsidRDefault="00415051">
      <w:pPr>
        <w:spacing w:after="0" w:line="408" w:lineRule="auto"/>
        <w:ind w:left="120"/>
        <w:jc w:val="center"/>
        <w:rPr>
          <w:sz w:val="28"/>
          <w:szCs w:val="28"/>
          <w:lang w:val="ru-RU"/>
        </w:rPr>
      </w:pPr>
      <w:r w:rsidRPr="00A32D90">
        <w:rPr>
          <w:rFonts w:ascii="Times New Roman" w:hAnsi="Times New Roman"/>
          <w:b/>
          <w:color w:val="000000"/>
          <w:sz w:val="28"/>
          <w:szCs w:val="28"/>
          <w:lang w:val="ru-RU"/>
        </w:rPr>
        <w:t>РАБОЧАЯ ПРОГРАММА</w:t>
      </w:r>
    </w:p>
    <w:p w:rsidR="00741617" w:rsidRPr="00A32D90" w:rsidRDefault="00415051">
      <w:pPr>
        <w:spacing w:after="0" w:line="408" w:lineRule="auto"/>
        <w:ind w:left="120"/>
        <w:jc w:val="center"/>
        <w:rPr>
          <w:sz w:val="28"/>
          <w:szCs w:val="28"/>
          <w:lang w:val="ru-RU"/>
        </w:rPr>
      </w:pPr>
      <w:r w:rsidRPr="00A32D90">
        <w:rPr>
          <w:rFonts w:ascii="Times New Roman" w:hAnsi="Times New Roman"/>
          <w:color w:val="000000"/>
          <w:sz w:val="28"/>
          <w:szCs w:val="28"/>
          <w:lang w:val="ru-RU"/>
        </w:rPr>
        <w:t>(</w:t>
      </w:r>
      <w:r>
        <w:rPr>
          <w:rFonts w:ascii="Times New Roman" w:hAnsi="Times New Roman"/>
          <w:color w:val="000000"/>
          <w:sz w:val="28"/>
          <w:szCs w:val="28"/>
        </w:rPr>
        <w:t>ID</w:t>
      </w:r>
      <w:r w:rsidRPr="00A32D90">
        <w:rPr>
          <w:rFonts w:ascii="Times New Roman" w:hAnsi="Times New Roman"/>
          <w:color w:val="000000"/>
          <w:sz w:val="28"/>
          <w:szCs w:val="28"/>
          <w:lang w:val="ru-RU"/>
        </w:rPr>
        <w:t xml:space="preserve"> 483832)</w:t>
      </w:r>
    </w:p>
    <w:p w:rsidR="00741617" w:rsidRPr="00A32D90" w:rsidRDefault="00741617">
      <w:pPr>
        <w:spacing w:after="0"/>
        <w:ind w:left="120"/>
        <w:jc w:val="center"/>
        <w:rPr>
          <w:sz w:val="28"/>
          <w:szCs w:val="28"/>
          <w:lang w:val="ru-RU"/>
        </w:rPr>
      </w:pPr>
    </w:p>
    <w:p w:rsidR="00741617" w:rsidRPr="00A32D90" w:rsidRDefault="00415051">
      <w:pPr>
        <w:spacing w:after="0" w:line="408" w:lineRule="auto"/>
        <w:ind w:left="120"/>
        <w:jc w:val="center"/>
        <w:rPr>
          <w:sz w:val="28"/>
          <w:szCs w:val="28"/>
          <w:lang w:val="ru-RU"/>
        </w:rPr>
      </w:pPr>
      <w:r w:rsidRPr="00A32D90">
        <w:rPr>
          <w:rFonts w:ascii="Times New Roman" w:hAnsi="Times New Roman"/>
          <w:b/>
          <w:color w:val="000000"/>
          <w:sz w:val="28"/>
          <w:szCs w:val="28"/>
          <w:lang w:val="ru-RU"/>
        </w:rPr>
        <w:t>учебного курса «Математика»</w:t>
      </w:r>
    </w:p>
    <w:p w:rsidR="00741617" w:rsidRPr="00A32D90" w:rsidRDefault="00415051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A32D90">
        <w:rPr>
          <w:rFonts w:ascii="Times New Roman" w:hAnsi="Times New Roman"/>
          <w:color w:val="000000"/>
          <w:sz w:val="28"/>
          <w:szCs w:val="28"/>
          <w:lang w:val="ru-RU"/>
        </w:rPr>
        <w:t xml:space="preserve">для обучающихся 5-6 классов </w:t>
      </w:r>
    </w:p>
    <w:p w:rsidR="00741617" w:rsidRDefault="00415051">
      <w:pPr>
        <w:spacing w:after="0"/>
        <w:ind w:left="12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учителя математики и информатики Мироновского К. М.</w:t>
      </w:r>
    </w:p>
    <w:p w:rsidR="00741617" w:rsidRPr="00A32D90" w:rsidRDefault="00741617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  <w:szCs w:val="28"/>
          <w:lang w:val="ru-RU"/>
        </w:rPr>
      </w:pPr>
    </w:p>
    <w:p w:rsidR="00741617" w:rsidRPr="00A32D90" w:rsidRDefault="00741617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  <w:szCs w:val="28"/>
          <w:lang w:val="ru-RU"/>
        </w:rPr>
      </w:pPr>
    </w:p>
    <w:p w:rsidR="00741617" w:rsidRDefault="00415051">
      <w:pPr>
        <w:spacing w:after="0"/>
        <w:ind w:left="120"/>
        <w:jc w:val="right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Принято</w:t>
      </w:r>
    </w:p>
    <w:p w:rsidR="00741617" w:rsidRDefault="00415051">
      <w:pPr>
        <w:wordWrap w:val="0"/>
        <w:spacing w:after="0"/>
        <w:ind w:left="120"/>
        <w:jc w:val="right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на заседании</w:t>
      </w:r>
    </w:p>
    <w:p w:rsidR="00741617" w:rsidRDefault="00415051">
      <w:pPr>
        <w:wordWrap w:val="0"/>
        <w:spacing w:after="0"/>
        <w:ind w:left="120"/>
        <w:jc w:val="right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педагогического совета</w:t>
      </w:r>
    </w:p>
    <w:p w:rsidR="00741617" w:rsidRPr="00A32D90" w:rsidRDefault="00415051">
      <w:pPr>
        <w:wordWrap w:val="0"/>
        <w:spacing w:after="0"/>
        <w:ind w:left="120"/>
        <w:jc w:val="right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Протокол №1 от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«28» августа   2023 г.</w:t>
      </w:r>
    </w:p>
    <w:p w:rsidR="00741617" w:rsidRPr="00A32D90" w:rsidRDefault="00741617">
      <w:pPr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741617" w:rsidRPr="00A32D90" w:rsidRDefault="00741617">
      <w:pPr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741617" w:rsidRPr="00A32D90" w:rsidRDefault="00415051">
      <w:pPr>
        <w:spacing w:after="0"/>
        <w:ind w:left="12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A32D90">
        <w:rPr>
          <w:rFonts w:ascii="Times New Roman" w:hAnsi="Times New Roman" w:cs="Times New Roman"/>
          <w:color w:val="000000"/>
          <w:sz w:val="28"/>
          <w:szCs w:val="28"/>
          <w:lang w:val="ru-RU"/>
        </w:rPr>
        <w:t>​</w:t>
      </w:r>
      <w:bookmarkStart w:id="2" w:name="ae4c76de-41ab-46d4-9fe8-5c6b8c856b06"/>
      <w:r w:rsidRPr="00A32D90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Казань, 2023-2024 уч.год</w:t>
      </w:r>
      <w:bookmarkEnd w:id="2"/>
      <w:r w:rsidRPr="00A32D90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‌ ‌</w:t>
      </w:r>
      <w:r w:rsidRPr="00A32D90">
        <w:rPr>
          <w:rFonts w:ascii="Times New Roman" w:hAnsi="Times New Roman" w:cs="Times New Roman"/>
          <w:color w:val="000000"/>
          <w:sz w:val="28"/>
          <w:szCs w:val="28"/>
          <w:lang w:val="ru-RU"/>
        </w:rPr>
        <w:t>​</w:t>
      </w:r>
    </w:p>
    <w:p w:rsidR="00741617" w:rsidRPr="00A32D90" w:rsidRDefault="00741617">
      <w:pPr>
        <w:rPr>
          <w:sz w:val="28"/>
          <w:szCs w:val="28"/>
          <w:lang w:val="ru-RU"/>
        </w:rPr>
        <w:sectPr w:rsidR="00741617" w:rsidRPr="00A32D90">
          <w:pgSz w:w="11906" w:h="16383"/>
          <w:pgMar w:top="1134" w:right="850" w:bottom="1134" w:left="1701" w:header="720" w:footer="720" w:gutter="0"/>
          <w:cols w:space="720"/>
        </w:sectPr>
      </w:pPr>
      <w:bookmarkStart w:id="3" w:name="block-3390687"/>
    </w:p>
    <w:bookmarkEnd w:id="3"/>
    <w:p w:rsidR="00741617" w:rsidRPr="00A32D90" w:rsidRDefault="00415051">
      <w:pPr>
        <w:spacing w:after="0" w:line="264" w:lineRule="auto"/>
        <w:ind w:left="120"/>
        <w:jc w:val="both"/>
        <w:rPr>
          <w:sz w:val="28"/>
          <w:szCs w:val="28"/>
          <w:lang w:val="ru-RU"/>
        </w:rPr>
      </w:pPr>
      <w:r w:rsidRPr="00A32D90">
        <w:rPr>
          <w:rFonts w:ascii="Times New Roman" w:hAnsi="Times New Roman"/>
          <w:b/>
          <w:color w:val="000000"/>
          <w:sz w:val="28"/>
          <w:szCs w:val="28"/>
          <w:lang w:val="ru-RU"/>
        </w:rPr>
        <w:lastRenderedPageBreak/>
        <w:t>ПОЯСНИТЕЛЬНАЯ ЗАПИСКА</w:t>
      </w:r>
    </w:p>
    <w:p w:rsidR="00741617" w:rsidRPr="00A32D90" w:rsidRDefault="00741617">
      <w:pPr>
        <w:spacing w:after="0" w:line="264" w:lineRule="auto"/>
        <w:ind w:left="120"/>
        <w:jc w:val="both"/>
        <w:rPr>
          <w:sz w:val="28"/>
          <w:szCs w:val="28"/>
          <w:lang w:val="ru-RU"/>
        </w:rPr>
      </w:pPr>
    </w:p>
    <w:p w:rsidR="00741617" w:rsidRPr="00A32D90" w:rsidRDefault="00415051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A32D90">
        <w:rPr>
          <w:rFonts w:ascii="Times New Roman" w:hAnsi="Times New Roman"/>
          <w:color w:val="000000"/>
          <w:sz w:val="28"/>
          <w:szCs w:val="28"/>
          <w:lang w:val="ru-RU"/>
        </w:rPr>
        <w:t>Приоритетными целями обучения математике в 5–6 классах являются:</w:t>
      </w:r>
    </w:p>
    <w:p w:rsidR="00741617" w:rsidRPr="00A32D90" w:rsidRDefault="00415051">
      <w:pPr>
        <w:numPr>
          <w:ilvl w:val="0"/>
          <w:numId w:val="1"/>
        </w:numPr>
        <w:spacing w:after="0" w:line="264" w:lineRule="auto"/>
        <w:jc w:val="both"/>
        <w:rPr>
          <w:sz w:val="28"/>
          <w:szCs w:val="28"/>
          <w:lang w:val="ru-RU"/>
        </w:rPr>
      </w:pPr>
      <w:r w:rsidRPr="00A32D90">
        <w:rPr>
          <w:rFonts w:ascii="Times New Roman" w:hAnsi="Times New Roman"/>
          <w:color w:val="000000"/>
          <w:sz w:val="28"/>
          <w:szCs w:val="28"/>
          <w:lang w:val="ru-RU"/>
        </w:rPr>
        <w:t>продолжение формирования основных математических понятий (число, величина, геометрическая фигура), обеспечивающих преемственность и перспективность математического образования обучающихся;</w:t>
      </w:r>
    </w:p>
    <w:p w:rsidR="00741617" w:rsidRPr="00A32D90" w:rsidRDefault="00415051">
      <w:pPr>
        <w:numPr>
          <w:ilvl w:val="0"/>
          <w:numId w:val="1"/>
        </w:numPr>
        <w:spacing w:after="0" w:line="264" w:lineRule="auto"/>
        <w:jc w:val="both"/>
        <w:rPr>
          <w:sz w:val="28"/>
          <w:szCs w:val="28"/>
          <w:lang w:val="ru-RU"/>
        </w:rPr>
      </w:pPr>
      <w:r w:rsidRPr="00A32D90">
        <w:rPr>
          <w:rFonts w:ascii="Times New Roman" w:hAnsi="Times New Roman"/>
          <w:color w:val="000000"/>
          <w:sz w:val="28"/>
          <w:szCs w:val="28"/>
          <w:lang w:val="ru-RU"/>
        </w:rPr>
        <w:t>развитие интеллектуальных и творческих способностей обучающихся, познавательной активности, исследовательских умений, интереса к изучению математики;</w:t>
      </w:r>
    </w:p>
    <w:p w:rsidR="00741617" w:rsidRPr="00A32D90" w:rsidRDefault="00415051">
      <w:pPr>
        <w:numPr>
          <w:ilvl w:val="0"/>
          <w:numId w:val="1"/>
        </w:numPr>
        <w:spacing w:after="0" w:line="264" w:lineRule="auto"/>
        <w:jc w:val="both"/>
        <w:rPr>
          <w:sz w:val="28"/>
          <w:szCs w:val="28"/>
          <w:lang w:val="ru-RU"/>
        </w:rPr>
      </w:pPr>
      <w:r w:rsidRPr="00A32D90">
        <w:rPr>
          <w:rFonts w:ascii="Times New Roman" w:hAnsi="Times New Roman"/>
          <w:color w:val="000000"/>
          <w:sz w:val="28"/>
          <w:szCs w:val="28"/>
          <w:lang w:val="ru-RU"/>
        </w:rPr>
        <w:t>подведение обучающихся на доступном для них уровне к осознанию взаимосвязи математики и окружающего мира;</w:t>
      </w:r>
    </w:p>
    <w:p w:rsidR="00741617" w:rsidRPr="00A32D90" w:rsidRDefault="00415051">
      <w:pPr>
        <w:numPr>
          <w:ilvl w:val="0"/>
          <w:numId w:val="1"/>
        </w:numPr>
        <w:spacing w:after="0" w:line="264" w:lineRule="auto"/>
        <w:jc w:val="both"/>
        <w:rPr>
          <w:sz w:val="28"/>
          <w:szCs w:val="28"/>
          <w:lang w:val="ru-RU"/>
        </w:rPr>
      </w:pPr>
      <w:r w:rsidRPr="00A32D90">
        <w:rPr>
          <w:rFonts w:ascii="Times New Roman" w:hAnsi="Times New Roman"/>
          <w:color w:val="000000"/>
          <w:sz w:val="28"/>
          <w:szCs w:val="28"/>
          <w:lang w:val="ru-RU"/>
        </w:rPr>
        <w:t>формирование функциональной математической грамотности: умения распознавать математические объекты в реальных жизненных ситуациях, применять освоенные умения для решения практико-ориентированных задач, интерпретировать полученные результаты и оценивать их на соответствие практической ситуации.</w:t>
      </w:r>
    </w:p>
    <w:p w:rsidR="00741617" w:rsidRPr="00A32D90" w:rsidRDefault="00415051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A32D90">
        <w:rPr>
          <w:rFonts w:ascii="Times New Roman" w:hAnsi="Times New Roman"/>
          <w:color w:val="000000"/>
          <w:sz w:val="28"/>
          <w:szCs w:val="28"/>
          <w:lang w:val="ru-RU"/>
        </w:rPr>
        <w:t>Основные линии содержания курса математики в 5–6 классах – арифметическая и геометрическая, которые развиваются параллельно, каждая в соответствии с собственной логикой, однако, не независимо одна от другой, а в тесном контакте и взаимодействии. Также в курсе математики происходит знакомство с элементами алгебры и описательной статистики.</w:t>
      </w:r>
    </w:p>
    <w:p w:rsidR="00741617" w:rsidRPr="00A32D90" w:rsidRDefault="00415051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A32D90">
        <w:rPr>
          <w:rFonts w:ascii="Times New Roman" w:hAnsi="Times New Roman"/>
          <w:color w:val="000000"/>
          <w:sz w:val="28"/>
          <w:szCs w:val="28"/>
          <w:lang w:val="ru-RU"/>
        </w:rPr>
        <w:t>Изучение арифметического материала начинается со систематизации и развития знаний о натуральных числах, полученных на уровне начального общего образования. При этом совершенствование вычислительной техники и формирование новых теоретических знаний сочетается с развитием вычислительной культуры, в частности с обучением простейшим приёмам прикидки и оценки результатов вычислений. Изучение натуральных чисел продолжается в 6 классе знакомством с начальными понятиями теории делимости.</w:t>
      </w:r>
    </w:p>
    <w:p w:rsidR="00741617" w:rsidRPr="00A32D90" w:rsidRDefault="00415051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A32D90">
        <w:rPr>
          <w:rFonts w:ascii="Times New Roman" w:hAnsi="Times New Roman"/>
          <w:color w:val="000000"/>
          <w:sz w:val="28"/>
          <w:szCs w:val="28"/>
          <w:lang w:val="ru-RU"/>
        </w:rPr>
        <w:t xml:space="preserve">Начало изучения обыкновенных и десятичных дробей отнесено к 5 классу. Это первый этап в освоении дробей, когда происходит знакомство с основными идеями, понятиями темы. При этом рассмотрение обыкновенных дробей в полном объёме предшествует изучению десятичных дробей, что целесообразно с точки зрения логики изложения числовой линии, когда правила действий с десятичными дробями можно обосновать уже известными алгоритмами выполнения действий с обыкновенными дробями. Знакомство с десятичными дробями расширит возможности для понимания обучающимися прикладного применения новой записи при изучении других предметов и при </w:t>
      </w:r>
      <w:r w:rsidRPr="00A32D90">
        <w:rPr>
          <w:rFonts w:ascii="Times New Roman" w:hAnsi="Times New Roman"/>
          <w:color w:val="000000"/>
          <w:sz w:val="28"/>
          <w:szCs w:val="28"/>
          <w:lang w:val="ru-RU"/>
        </w:rPr>
        <w:lastRenderedPageBreak/>
        <w:t>практическом использовании. К 6 классу отнесён второй этап в изучении дробей, где происходит совершенствование навыков сравнения и преобразования дробей, освоение новых вычислительных алгоритмов, оттачивание техники вычислений, в том числе значений выражений, содержащих и обыкновенные, и десятичные дроби, установление связей между ними, рассмотрение приёмов решения задач на дроби. В начале 6 класса происходит знакомство с понятием процента.</w:t>
      </w:r>
    </w:p>
    <w:p w:rsidR="00741617" w:rsidRPr="00A32D90" w:rsidRDefault="00415051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A32D90">
        <w:rPr>
          <w:rFonts w:ascii="Times New Roman" w:hAnsi="Times New Roman"/>
          <w:color w:val="000000"/>
          <w:sz w:val="28"/>
          <w:szCs w:val="28"/>
          <w:lang w:val="ru-RU"/>
        </w:rPr>
        <w:t>Особенностью изучения положительных и отрицательных чисел является то, что они также могут рассматриваться в несколько этапов. В 6 классе в начале изучения темы «Положительные и отрицательные числа» выделяется подтема «Целые числа», в рамках которой знакомство с отрицательными числами и действиями с положительными и отрицательными числами происходит на основе содержательного подхода. Это позволяет на доступном уровне познакомить обучающихся практически со всеми основными понятиями темы, в том числе и с правилами знаков при выполнении арифметических действий. Изучение рациональных чисел на этом не закончится, а будет продолжено в курсе алгебры 7 класса.</w:t>
      </w:r>
    </w:p>
    <w:p w:rsidR="00741617" w:rsidRPr="00A32D90" w:rsidRDefault="00415051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A32D90">
        <w:rPr>
          <w:rFonts w:ascii="Times New Roman" w:hAnsi="Times New Roman"/>
          <w:color w:val="000000"/>
          <w:sz w:val="28"/>
          <w:szCs w:val="28"/>
          <w:lang w:val="ru-RU"/>
        </w:rPr>
        <w:t>При обучении решению текстовых задач в 5–6 классах используются арифметические приёмы решения. При отработке вычислительных навыков в 5–6 классах рассматриваются текстовые задачи следующих видов: задачи на движение, на части, на покупки, на работу и производительность, на проценты, на отношения и пропорции. Обучающиеся знакомятся с приёмами решения задач перебором возможных вариантов, учатся работать с информацией, представленной в форме таблиц или диаграмм.</w:t>
      </w:r>
    </w:p>
    <w:p w:rsidR="00741617" w:rsidRPr="00A32D90" w:rsidRDefault="00415051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A32D90">
        <w:rPr>
          <w:rFonts w:ascii="Times New Roman" w:hAnsi="Times New Roman"/>
          <w:color w:val="000000"/>
          <w:sz w:val="28"/>
          <w:szCs w:val="28"/>
          <w:lang w:val="ru-RU"/>
        </w:rPr>
        <w:t>В программе учебного курса «Математика» предусмотрено формирование пропедевтических алгебраических представлений. Буква как символ некоторого числа в зависимости от математического контекста вводится постепенно. Буквенная символика широко используется прежде всего для записи общих утверждений и предложений, формул, в частности для вычисления геометрических величин, в качестве «заместителя» числа.</w:t>
      </w:r>
    </w:p>
    <w:p w:rsidR="00741617" w:rsidRPr="00A32D90" w:rsidRDefault="00415051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A32D90">
        <w:rPr>
          <w:rFonts w:ascii="Times New Roman" w:hAnsi="Times New Roman"/>
          <w:color w:val="000000"/>
          <w:sz w:val="28"/>
          <w:szCs w:val="28"/>
          <w:lang w:val="ru-RU"/>
        </w:rPr>
        <w:t xml:space="preserve">В программе учебного курса «Математика» представлена наглядная геометрия, направленная на развитие образного мышления, пространственного воображения, изобразительных умений. Это важный этап в изучении геометрии, который осуществляется на наглядно-практическом уровне, опирается на наглядно-образное мышление обучающихся. Большая роль отводится практической деятельности, опыту, эксперименту, моделированию. Обучающиеся знакомятся с геометрическими фигурами на плоскости и в пространстве, с их простейшими конфигурациями, учатся изображать их на нелинованной и клетчатой бумаге, рассматривают их </w:t>
      </w:r>
      <w:r w:rsidRPr="00A32D90">
        <w:rPr>
          <w:rFonts w:ascii="Times New Roman" w:hAnsi="Times New Roman"/>
          <w:color w:val="000000"/>
          <w:sz w:val="28"/>
          <w:szCs w:val="28"/>
          <w:lang w:val="ru-RU"/>
        </w:rPr>
        <w:lastRenderedPageBreak/>
        <w:t>простейшие свойства. В процессе изучения наглядной геометрии знания, полученные обучающимися на уровне начального общего образования, систематизируются и расширяются.</w:t>
      </w:r>
    </w:p>
    <w:p w:rsidR="00741617" w:rsidRPr="00A32D90" w:rsidRDefault="00415051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A32D90">
        <w:rPr>
          <w:rFonts w:ascii="Times New Roman" w:hAnsi="Times New Roman"/>
          <w:color w:val="000000"/>
          <w:sz w:val="28"/>
          <w:szCs w:val="28"/>
          <w:lang w:val="ru-RU"/>
        </w:rPr>
        <w:t>Согласно учебному плану в 5–6 классах изучается интегрированный предмет «Математика», который включает арифметический материал и наглядную геометрию, а также пропедевтические сведения из алгебры, элементы логики и начала описательной статистики.</w:t>
      </w:r>
    </w:p>
    <w:p w:rsidR="00741617" w:rsidRPr="00A32D90" w:rsidRDefault="00415051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A32D90">
        <w:rPr>
          <w:rFonts w:ascii="Times New Roman" w:hAnsi="Times New Roman"/>
          <w:color w:val="000000"/>
          <w:sz w:val="28"/>
          <w:szCs w:val="28"/>
          <w:lang w:val="ru-RU"/>
        </w:rPr>
        <w:t>‌</w:t>
      </w:r>
      <w:bookmarkStart w:id="4" w:name="b3bba1d8-96c6-4edf-a714-0cf8fa85e20b"/>
      <w:r w:rsidRPr="00A32D90">
        <w:rPr>
          <w:rFonts w:ascii="Times New Roman" w:hAnsi="Times New Roman"/>
          <w:color w:val="000000"/>
          <w:sz w:val="28"/>
          <w:szCs w:val="28"/>
          <w:lang w:val="ru-RU"/>
        </w:rPr>
        <w:t>На изучение учебного курса «Математика» отводится 340 часов: в 5 классе – 170 часов (5 часов в неделю), в 6 классе – 170 часов (5 часов в неделю).</w:t>
      </w:r>
      <w:bookmarkEnd w:id="4"/>
      <w:r w:rsidRPr="00A32D90">
        <w:rPr>
          <w:rFonts w:ascii="Times New Roman" w:hAnsi="Times New Roman"/>
          <w:color w:val="000000"/>
          <w:sz w:val="28"/>
          <w:szCs w:val="28"/>
          <w:lang w:val="ru-RU"/>
        </w:rPr>
        <w:t>‌‌‌</w:t>
      </w:r>
    </w:p>
    <w:p w:rsidR="00741617" w:rsidRPr="00A32D90" w:rsidRDefault="00741617">
      <w:pPr>
        <w:rPr>
          <w:sz w:val="28"/>
          <w:szCs w:val="28"/>
          <w:lang w:val="ru-RU"/>
        </w:rPr>
        <w:sectPr w:rsidR="00741617" w:rsidRPr="00A32D90">
          <w:pgSz w:w="11906" w:h="16383"/>
          <w:pgMar w:top="1134" w:right="850" w:bottom="1134" w:left="1701" w:header="720" w:footer="720" w:gutter="0"/>
          <w:cols w:space="720"/>
        </w:sectPr>
      </w:pPr>
      <w:bookmarkStart w:id="5" w:name="block-3390688"/>
    </w:p>
    <w:bookmarkEnd w:id="5"/>
    <w:p w:rsidR="00741617" w:rsidRPr="00A32D90" w:rsidRDefault="00415051">
      <w:pPr>
        <w:spacing w:after="0" w:line="264" w:lineRule="auto"/>
        <w:ind w:left="120"/>
        <w:jc w:val="both"/>
        <w:rPr>
          <w:sz w:val="28"/>
          <w:szCs w:val="28"/>
          <w:lang w:val="ru-RU"/>
        </w:rPr>
      </w:pPr>
      <w:r w:rsidRPr="00A32D90">
        <w:rPr>
          <w:rFonts w:ascii="Times New Roman" w:hAnsi="Times New Roman"/>
          <w:b/>
          <w:color w:val="000000"/>
          <w:sz w:val="28"/>
          <w:szCs w:val="28"/>
          <w:lang w:val="ru-RU"/>
        </w:rPr>
        <w:lastRenderedPageBreak/>
        <w:t xml:space="preserve">СОДЕРЖАНИЕ ОБУЧЕНИЯ </w:t>
      </w:r>
    </w:p>
    <w:p w:rsidR="00741617" w:rsidRPr="00A32D90" w:rsidRDefault="00415051">
      <w:pPr>
        <w:spacing w:after="0" w:line="264" w:lineRule="auto"/>
        <w:ind w:firstLineChars="50" w:firstLine="141"/>
        <w:jc w:val="both"/>
        <w:rPr>
          <w:sz w:val="28"/>
          <w:szCs w:val="28"/>
          <w:lang w:val="ru-RU"/>
        </w:rPr>
      </w:pPr>
      <w:r w:rsidRPr="00A32D90">
        <w:rPr>
          <w:rFonts w:ascii="Times New Roman" w:hAnsi="Times New Roman"/>
          <w:b/>
          <w:color w:val="000000"/>
          <w:sz w:val="28"/>
          <w:szCs w:val="28"/>
          <w:lang w:val="ru-RU"/>
        </w:rPr>
        <w:t>6 КЛАСС</w:t>
      </w:r>
    </w:p>
    <w:p w:rsidR="00741617" w:rsidRPr="00A32D90" w:rsidRDefault="00741617">
      <w:pPr>
        <w:spacing w:after="0" w:line="264" w:lineRule="auto"/>
        <w:ind w:left="120"/>
        <w:jc w:val="both"/>
        <w:rPr>
          <w:sz w:val="28"/>
          <w:szCs w:val="28"/>
          <w:lang w:val="ru-RU"/>
        </w:rPr>
      </w:pPr>
    </w:p>
    <w:p w:rsidR="00741617" w:rsidRPr="00A32D90" w:rsidRDefault="00415051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A32D90">
        <w:rPr>
          <w:rFonts w:ascii="Times New Roman" w:hAnsi="Times New Roman"/>
          <w:b/>
          <w:color w:val="000000"/>
          <w:sz w:val="28"/>
          <w:szCs w:val="28"/>
          <w:lang w:val="ru-RU"/>
        </w:rPr>
        <w:t>Натуральные числа</w:t>
      </w:r>
    </w:p>
    <w:p w:rsidR="00741617" w:rsidRPr="00A32D90" w:rsidRDefault="00415051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A32D90">
        <w:rPr>
          <w:rFonts w:ascii="Times New Roman" w:hAnsi="Times New Roman"/>
          <w:color w:val="000000"/>
          <w:sz w:val="28"/>
          <w:szCs w:val="28"/>
          <w:lang w:val="ru-RU"/>
        </w:rPr>
        <w:t xml:space="preserve">Арифметические действия с многозначными натуральными числами. Числовые выражения, порядок действий, использование скобок. Использование при вычислениях переместительного и сочетательного свойств сложения и умножения, распределительного свойства умножения. Округление натуральных чисел. </w:t>
      </w:r>
    </w:p>
    <w:p w:rsidR="00741617" w:rsidRPr="00A32D90" w:rsidRDefault="00415051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A32D90">
        <w:rPr>
          <w:rFonts w:ascii="Times New Roman" w:hAnsi="Times New Roman"/>
          <w:color w:val="000000"/>
          <w:sz w:val="28"/>
          <w:szCs w:val="28"/>
          <w:lang w:val="ru-RU"/>
        </w:rPr>
        <w:t>Делители и кратные числа, наибольший общий делитель и наименьшее общее кратное. Делимость суммы и произведения. Деление с остатком.</w:t>
      </w:r>
    </w:p>
    <w:p w:rsidR="00741617" w:rsidRPr="00A32D90" w:rsidRDefault="00415051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bookmarkStart w:id="6" w:name="_Toc124426201"/>
      <w:bookmarkEnd w:id="6"/>
      <w:r w:rsidRPr="00A32D90">
        <w:rPr>
          <w:rFonts w:ascii="Times New Roman" w:hAnsi="Times New Roman"/>
          <w:b/>
          <w:color w:val="000000"/>
          <w:sz w:val="28"/>
          <w:szCs w:val="28"/>
          <w:lang w:val="ru-RU"/>
        </w:rPr>
        <w:t>Дроби</w:t>
      </w:r>
    </w:p>
    <w:p w:rsidR="00741617" w:rsidRPr="00A32D90" w:rsidRDefault="00415051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bookmarkStart w:id="7" w:name="_Toc124426202"/>
      <w:bookmarkEnd w:id="7"/>
      <w:r w:rsidRPr="00A32D90">
        <w:rPr>
          <w:rFonts w:ascii="Times New Roman" w:hAnsi="Times New Roman"/>
          <w:color w:val="000000"/>
          <w:sz w:val="28"/>
          <w:szCs w:val="28"/>
          <w:lang w:val="ru-RU"/>
        </w:rPr>
        <w:t>Обыкновенная дробь, основное свойство дроби, сокращение дробей. Сравнение и упорядочивание дробей. Решение задач на нахождение части от целого и целого по его части. Дробное число как результат деления. Представление десятичной дроби в виде обыкновенной дроби и возможность представления обыкновенной дроби в виде десятичной. Десятичные дроби и метрическая система мер. Арифметические действия и числовые выражения с обыкновенными и десятичными дробями.</w:t>
      </w:r>
    </w:p>
    <w:p w:rsidR="00741617" w:rsidRPr="00A32D90" w:rsidRDefault="00415051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A32D90">
        <w:rPr>
          <w:rFonts w:ascii="Times New Roman" w:hAnsi="Times New Roman"/>
          <w:color w:val="000000"/>
          <w:sz w:val="28"/>
          <w:szCs w:val="28"/>
          <w:lang w:val="ru-RU"/>
        </w:rPr>
        <w:t>Отношение. Деление в данном отношении. Масштаб, пропорция. Применение пропорций при решении задач.</w:t>
      </w:r>
    </w:p>
    <w:p w:rsidR="00741617" w:rsidRPr="00A32D90" w:rsidRDefault="00415051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A32D90">
        <w:rPr>
          <w:rFonts w:ascii="Times New Roman" w:hAnsi="Times New Roman"/>
          <w:color w:val="000000"/>
          <w:sz w:val="28"/>
          <w:szCs w:val="28"/>
          <w:lang w:val="ru-RU"/>
        </w:rPr>
        <w:t>Понятие процента. Вычисление процента от величины и величины по её проценту. Выражение процентов десятичными дробями. Решение задач на проценты. Выражение отношения величин в процентах.</w:t>
      </w:r>
    </w:p>
    <w:p w:rsidR="00741617" w:rsidRPr="00A32D90" w:rsidRDefault="00415051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A32D90">
        <w:rPr>
          <w:rFonts w:ascii="Times New Roman" w:hAnsi="Times New Roman"/>
          <w:b/>
          <w:color w:val="000000"/>
          <w:sz w:val="28"/>
          <w:szCs w:val="28"/>
          <w:lang w:val="ru-RU"/>
        </w:rPr>
        <w:t>Положительные и отрицательные числа</w:t>
      </w:r>
    </w:p>
    <w:p w:rsidR="00741617" w:rsidRPr="00A32D90" w:rsidRDefault="00415051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A32D90">
        <w:rPr>
          <w:rFonts w:ascii="Times New Roman" w:hAnsi="Times New Roman"/>
          <w:color w:val="000000"/>
          <w:sz w:val="28"/>
          <w:szCs w:val="28"/>
          <w:lang w:val="ru-RU"/>
        </w:rPr>
        <w:t>Положительные и отрицательные числа. Целые числа. Модуль числа, геометрическая интерпретация модуля числа. Изображение чисел на координатной прямой. Числовые промежутки. Сравнение чисел. Арифметические действия с положительными и отрицательными числами.</w:t>
      </w:r>
    </w:p>
    <w:p w:rsidR="00741617" w:rsidRPr="00A32D90" w:rsidRDefault="00415051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A32D90">
        <w:rPr>
          <w:rFonts w:ascii="Times New Roman" w:hAnsi="Times New Roman"/>
          <w:color w:val="000000"/>
          <w:sz w:val="28"/>
          <w:szCs w:val="28"/>
          <w:lang w:val="ru-RU"/>
        </w:rPr>
        <w:t>Прямоугольная система координат на плоскости. Координаты точки на плоскости, абсцисса и ордината. Построение точек и фигур на координатной плоскости.</w:t>
      </w:r>
    </w:p>
    <w:p w:rsidR="00741617" w:rsidRPr="00A32D90" w:rsidRDefault="00415051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bookmarkStart w:id="8" w:name="_Toc124426203"/>
      <w:bookmarkEnd w:id="8"/>
      <w:r w:rsidRPr="00A32D90">
        <w:rPr>
          <w:rFonts w:ascii="Times New Roman" w:hAnsi="Times New Roman"/>
          <w:b/>
          <w:color w:val="000000"/>
          <w:sz w:val="28"/>
          <w:szCs w:val="28"/>
          <w:lang w:val="ru-RU"/>
        </w:rPr>
        <w:t>Буквенные выражения</w:t>
      </w:r>
    </w:p>
    <w:p w:rsidR="00741617" w:rsidRPr="00A32D90" w:rsidRDefault="00415051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A32D90">
        <w:rPr>
          <w:rFonts w:ascii="Times New Roman" w:hAnsi="Times New Roman"/>
          <w:color w:val="000000"/>
          <w:sz w:val="28"/>
          <w:szCs w:val="28"/>
          <w:lang w:val="ru-RU"/>
        </w:rPr>
        <w:t>Применение букв для записи математических выражений и предложений. Свойства арифметических действий. Буквенные выражения и числовые подстановки. Буквенные равенства, нахождение неизвестного компонента. Формулы, формулы периметра и площади прямоугольника, квадрата, объёма параллелепипеда и куба.</w:t>
      </w:r>
    </w:p>
    <w:p w:rsidR="00741617" w:rsidRPr="00A32D90" w:rsidRDefault="00415051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bookmarkStart w:id="9" w:name="_Toc124426204"/>
      <w:bookmarkEnd w:id="9"/>
      <w:r w:rsidRPr="00A32D90">
        <w:rPr>
          <w:rFonts w:ascii="Times New Roman" w:hAnsi="Times New Roman"/>
          <w:b/>
          <w:color w:val="000000"/>
          <w:sz w:val="28"/>
          <w:szCs w:val="28"/>
          <w:lang w:val="ru-RU"/>
        </w:rPr>
        <w:t>Решение текстовых задач</w:t>
      </w:r>
    </w:p>
    <w:p w:rsidR="00741617" w:rsidRPr="00A32D90" w:rsidRDefault="00415051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A32D90">
        <w:rPr>
          <w:rFonts w:ascii="Times New Roman" w:hAnsi="Times New Roman"/>
          <w:color w:val="000000"/>
          <w:sz w:val="28"/>
          <w:szCs w:val="28"/>
          <w:lang w:val="ru-RU"/>
        </w:rPr>
        <w:lastRenderedPageBreak/>
        <w:t>Решение текстовых задач арифметическим способом. Решение логических задач. Решение задач перебором всех возможных вариантов.</w:t>
      </w:r>
    </w:p>
    <w:p w:rsidR="00741617" w:rsidRPr="00A32D90" w:rsidRDefault="00415051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A32D90">
        <w:rPr>
          <w:rFonts w:ascii="Times New Roman" w:hAnsi="Times New Roman"/>
          <w:color w:val="000000"/>
          <w:sz w:val="28"/>
          <w:szCs w:val="28"/>
          <w:lang w:val="ru-RU"/>
        </w:rPr>
        <w:t>Решение задач, содержащих зависимости, связывающих величины: скорость, время, расстояние, цена, количество, стоимость, производительность, время, объём работы. Единицы измерения: массы, стоимости, расстояния, времени, скорости. Связь между единицами измерения каждой величины.</w:t>
      </w:r>
    </w:p>
    <w:p w:rsidR="00741617" w:rsidRPr="00A32D90" w:rsidRDefault="00415051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A32D90">
        <w:rPr>
          <w:rFonts w:ascii="Times New Roman" w:hAnsi="Times New Roman"/>
          <w:color w:val="000000"/>
          <w:sz w:val="28"/>
          <w:szCs w:val="28"/>
          <w:lang w:val="ru-RU"/>
        </w:rPr>
        <w:t>Решение задач, связанных с отношением, пропорциональностью величин, процентами; решение основных задач на дроби и проценты.</w:t>
      </w:r>
    </w:p>
    <w:p w:rsidR="00741617" w:rsidRPr="00A32D90" w:rsidRDefault="00415051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A32D90">
        <w:rPr>
          <w:rFonts w:ascii="Times New Roman" w:hAnsi="Times New Roman"/>
          <w:color w:val="000000"/>
          <w:sz w:val="28"/>
          <w:szCs w:val="28"/>
          <w:lang w:val="ru-RU"/>
        </w:rPr>
        <w:t>Оценка и прикидка, округление результата. Составление буквенных выражений по условию задачи.</w:t>
      </w:r>
    </w:p>
    <w:p w:rsidR="00741617" w:rsidRPr="00A32D90" w:rsidRDefault="00415051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A32D90">
        <w:rPr>
          <w:rFonts w:ascii="Times New Roman" w:hAnsi="Times New Roman"/>
          <w:color w:val="000000"/>
          <w:sz w:val="28"/>
          <w:szCs w:val="28"/>
          <w:lang w:val="ru-RU"/>
        </w:rPr>
        <w:t>Представление данных с помощью таблиц и диаграмм. Столбчатые диаграммы: чтение и построение. Чтение круговых диаграмм.</w:t>
      </w:r>
    </w:p>
    <w:p w:rsidR="00741617" w:rsidRPr="00A32D90" w:rsidRDefault="00415051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bookmarkStart w:id="10" w:name="_Toc124426205"/>
      <w:bookmarkEnd w:id="10"/>
      <w:r w:rsidRPr="00A32D90">
        <w:rPr>
          <w:rFonts w:ascii="Times New Roman" w:hAnsi="Times New Roman"/>
          <w:b/>
          <w:color w:val="000000"/>
          <w:sz w:val="28"/>
          <w:szCs w:val="28"/>
          <w:lang w:val="ru-RU"/>
        </w:rPr>
        <w:t>Наглядная геометрия</w:t>
      </w:r>
    </w:p>
    <w:p w:rsidR="00741617" w:rsidRPr="00A32D90" w:rsidRDefault="00415051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A32D90">
        <w:rPr>
          <w:rFonts w:ascii="Times New Roman" w:hAnsi="Times New Roman"/>
          <w:color w:val="000000"/>
          <w:sz w:val="28"/>
          <w:szCs w:val="28"/>
          <w:lang w:val="ru-RU"/>
        </w:rPr>
        <w:t>Наглядные представления о фигурах на плоскости: точка, прямая, отрезок, луч, угол, ломаная, многоугольник, четырёхугольник, треугольник, окружность, круг.</w:t>
      </w:r>
    </w:p>
    <w:p w:rsidR="00741617" w:rsidRPr="00A32D90" w:rsidRDefault="00415051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A32D90">
        <w:rPr>
          <w:rFonts w:ascii="Times New Roman" w:hAnsi="Times New Roman"/>
          <w:color w:val="000000"/>
          <w:sz w:val="28"/>
          <w:szCs w:val="28"/>
          <w:lang w:val="ru-RU"/>
        </w:rPr>
        <w:t>Взаимное расположение двух прямых на плоскости, параллельные прямые, перпендикулярные прямые. Измерение расстояний: между двумя точками, от точки до прямой, длина маршрута на квадратной сетке.</w:t>
      </w:r>
    </w:p>
    <w:p w:rsidR="00741617" w:rsidRPr="00A32D90" w:rsidRDefault="00415051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A32D90">
        <w:rPr>
          <w:rFonts w:ascii="Times New Roman" w:hAnsi="Times New Roman"/>
          <w:color w:val="000000"/>
          <w:sz w:val="28"/>
          <w:szCs w:val="28"/>
          <w:lang w:val="ru-RU"/>
        </w:rPr>
        <w:t>Измерение и построение углов с помощью транспортира. Виды треугольников: остроугольный, прямоугольный, тупоугольный, равнобедренный, равносторонний. Четырёхугольник, примеры четырёхугольников. Прямоугольник, квадрат: использование свойств сторон, углов, диагоналей. Изображение геометрических фигур на нелинованной бумаге с использованием циркуля, линейки, угольника, транспортира. Построения на клетчатой бумаге.</w:t>
      </w:r>
    </w:p>
    <w:p w:rsidR="00741617" w:rsidRPr="00A32D90" w:rsidRDefault="00415051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A32D90">
        <w:rPr>
          <w:rFonts w:ascii="Times New Roman" w:hAnsi="Times New Roman"/>
          <w:color w:val="000000"/>
          <w:sz w:val="28"/>
          <w:szCs w:val="28"/>
          <w:lang w:val="ru-RU"/>
        </w:rPr>
        <w:t>Периметр многоугольника. Понятие площади фигуры, единицы измерения площади. Приближённое измерение площади фигур, в том числе на квадратной сетке. Приближённое измерение длины окружности, площади круга.</w:t>
      </w:r>
    </w:p>
    <w:p w:rsidR="00741617" w:rsidRPr="00A32D90" w:rsidRDefault="00415051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A32D90">
        <w:rPr>
          <w:rFonts w:ascii="Times New Roman" w:hAnsi="Times New Roman"/>
          <w:color w:val="000000"/>
          <w:sz w:val="28"/>
          <w:szCs w:val="28"/>
          <w:lang w:val="ru-RU"/>
        </w:rPr>
        <w:t>Симметрия: центральная, осевая и зеркальная симметрии.</w:t>
      </w:r>
    </w:p>
    <w:p w:rsidR="00741617" w:rsidRPr="00A32D90" w:rsidRDefault="00415051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A32D90">
        <w:rPr>
          <w:rFonts w:ascii="Times New Roman" w:hAnsi="Times New Roman"/>
          <w:color w:val="000000"/>
          <w:sz w:val="28"/>
          <w:szCs w:val="28"/>
          <w:lang w:val="ru-RU"/>
        </w:rPr>
        <w:t>Построение симметричных фигур.</w:t>
      </w:r>
    </w:p>
    <w:p w:rsidR="00741617" w:rsidRPr="00A32D90" w:rsidRDefault="00415051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A32D90">
        <w:rPr>
          <w:rFonts w:ascii="Times New Roman" w:hAnsi="Times New Roman"/>
          <w:color w:val="000000"/>
          <w:sz w:val="28"/>
          <w:szCs w:val="28"/>
          <w:lang w:val="ru-RU"/>
        </w:rPr>
        <w:t>Наглядные представления о пространственных фигурах: параллелепипед, куб, призма, пирамида, конус, цилиндр, шар и сфера. Изображение пространственных фигур. Примеры развёрток многогранников, цилиндра и конуса. Создание моделей пространственных фигур (из бумаги, проволоки, пластилина и других материалов).</w:t>
      </w:r>
    </w:p>
    <w:p w:rsidR="00741617" w:rsidRPr="00A32D90" w:rsidRDefault="00415051">
      <w:pPr>
        <w:spacing w:after="0" w:line="264" w:lineRule="auto"/>
        <w:ind w:left="120"/>
        <w:jc w:val="both"/>
        <w:rPr>
          <w:sz w:val="28"/>
          <w:szCs w:val="28"/>
          <w:lang w:val="ru-RU"/>
        </w:rPr>
      </w:pPr>
      <w:r w:rsidRPr="00A32D90">
        <w:rPr>
          <w:rFonts w:ascii="Times New Roman" w:hAnsi="Times New Roman"/>
          <w:color w:val="000000"/>
          <w:sz w:val="28"/>
          <w:szCs w:val="28"/>
          <w:lang w:val="ru-RU"/>
        </w:rPr>
        <w:lastRenderedPageBreak/>
        <w:t>Понятие объёма, единицы измерения объёма. Объём прямоугольного параллелепипеда, куба.</w:t>
      </w:r>
    </w:p>
    <w:p w:rsidR="00741617" w:rsidRPr="00A32D90" w:rsidRDefault="00741617">
      <w:pPr>
        <w:rPr>
          <w:sz w:val="28"/>
          <w:szCs w:val="28"/>
          <w:lang w:val="ru-RU"/>
        </w:rPr>
        <w:sectPr w:rsidR="00741617" w:rsidRPr="00A32D90">
          <w:pgSz w:w="11906" w:h="16383"/>
          <w:pgMar w:top="1134" w:right="850" w:bottom="1134" w:left="1701" w:header="720" w:footer="720" w:gutter="0"/>
          <w:cols w:space="720"/>
        </w:sectPr>
      </w:pPr>
      <w:bookmarkStart w:id="11" w:name="block-3390689"/>
    </w:p>
    <w:bookmarkEnd w:id="11"/>
    <w:p w:rsidR="00741617" w:rsidRPr="00A32D90" w:rsidRDefault="00415051">
      <w:pPr>
        <w:spacing w:after="0" w:line="264" w:lineRule="auto"/>
        <w:ind w:left="120"/>
        <w:jc w:val="both"/>
        <w:rPr>
          <w:sz w:val="28"/>
          <w:szCs w:val="28"/>
          <w:lang w:val="ru-RU"/>
        </w:rPr>
      </w:pPr>
      <w:r w:rsidRPr="00A32D90">
        <w:rPr>
          <w:rFonts w:ascii="Times New Roman" w:hAnsi="Times New Roman"/>
          <w:b/>
          <w:color w:val="000000"/>
          <w:sz w:val="28"/>
          <w:szCs w:val="28"/>
          <w:lang w:val="ru-RU"/>
        </w:rPr>
        <w:lastRenderedPageBreak/>
        <w:t>ПЛАНИРУЕМЫЕ РЕЗУЛЬТАТЫ ОСВОЕНИЯ ПРОГРАММЫ УЧЕБНОГО КУРСА «МАТЕМАТИКА» НА УРОВНЕ ОСНОВНОГО ОБЩЕГО ОБРАЗОВАНИЯ</w:t>
      </w:r>
    </w:p>
    <w:p w:rsidR="00741617" w:rsidRPr="00A32D90" w:rsidRDefault="00741617">
      <w:pPr>
        <w:spacing w:after="0" w:line="264" w:lineRule="auto"/>
        <w:ind w:left="120"/>
        <w:jc w:val="both"/>
        <w:rPr>
          <w:sz w:val="28"/>
          <w:szCs w:val="28"/>
          <w:lang w:val="ru-RU"/>
        </w:rPr>
      </w:pPr>
    </w:p>
    <w:p w:rsidR="00741617" w:rsidRPr="00A32D90" w:rsidRDefault="00415051">
      <w:pPr>
        <w:spacing w:after="0" w:line="264" w:lineRule="auto"/>
        <w:ind w:left="120"/>
        <w:jc w:val="both"/>
        <w:rPr>
          <w:sz w:val="28"/>
          <w:szCs w:val="28"/>
          <w:lang w:val="ru-RU"/>
        </w:rPr>
      </w:pPr>
      <w:r w:rsidRPr="00A32D90">
        <w:rPr>
          <w:rFonts w:ascii="Times New Roman" w:hAnsi="Times New Roman"/>
          <w:b/>
          <w:color w:val="000000"/>
          <w:sz w:val="28"/>
          <w:szCs w:val="28"/>
          <w:lang w:val="ru-RU"/>
        </w:rPr>
        <w:t>ЛИЧНОСТНЫЕ РЕЗУЛЬТАТЫ</w:t>
      </w:r>
    </w:p>
    <w:p w:rsidR="00741617" w:rsidRPr="00A32D90" w:rsidRDefault="00415051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A32D90">
        <w:rPr>
          <w:rFonts w:ascii="Times New Roman" w:hAnsi="Times New Roman"/>
          <w:b/>
          <w:color w:val="000000"/>
          <w:sz w:val="28"/>
          <w:szCs w:val="28"/>
          <w:lang w:val="ru-RU"/>
        </w:rPr>
        <w:t xml:space="preserve">Личностные результаты </w:t>
      </w:r>
      <w:r w:rsidRPr="00A32D90">
        <w:rPr>
          <w:rFonts w:ascii="Times New Roman" w:hAnsi="Times New Roman"/>
          <w:color w:val="000000"/>
          <w:sz w:val="28"/>
          <w:szCs w:val="28"/>
          <w:lang w:val="ru-RU"/>
        </w:rPr>
        <w:t>освоения программы учебного курса «Математика» характеризуются:</w:t>
      </w:r>
    </w:p>
    <w:p w:rsidR="00741617" w:rsidRPr="00A32D90" w:rsidRDefault="00415051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A32D90">
        <w:rPr>
          <w:rFonts w:ascii="Times New Roman" w:hAnsi="Times New Roman"/>
          <w:b/>
          <w:color w:val="000000"/>
          <w:sz w:val="28"/>
          <w:szCs w:val="28"/>
          <w:lang w:val="ru-RU"/>
        </w:rPr>
        <w:t>1) патриотическое воспитание:</w:t>
      </w:r>
    </w:p>
    <w:p w:rsidR="00741617" w:rsidRPr="00A32D90" w:rsidRDefault="00415051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A32D90">
        <w:rPr>
          <w:rFonts w:ascii="Times New Roman" w:hAnsi="Times New Roman"/>
          <w:color w:val="000000"/>
          <w:sz w:val="28"/>
          <w:szCs w:val="28"/>
          <w:lang w:val="ru-RU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 w:rsidR="00741617" w:rsidRPr="00A32D90" w:rsidRDefault="00415051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A32D90">
        <w:rPr>
          <w:rFonts w:ascii="Times New Roman" w:hAnsi="Times New Roman"/>
          <w:b/>
          <w:color w:val="000000"/>
          <w:sz w:val="28"/>
          <w:szCs w:val="28"/>
          <w:lang w:val="ru-RU"/>
        </w:rPr>
        <w:t>2) гражданское и духовно-нравственное воспитание:</w:t>
      </w:r>
    </w:p>
    <w:p w:rsidR="00741617" w:rsidRPr="00A32D90" w:rsidRDefault="00415051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A32D90">
        <w:rPr>
          <w:rFonts w:ascii="Times New Roman" w:hAnsi="Times New Roman"/>
          <w:color w:val="000000"/>
          <w:sz w:val="28"/>
          <w:szCs w:val="28"/>
          <w:lang w:val="ru-RU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:rsidR="00741617" w:rsidRPr="00A32D90" w:rsidRDefault="00415051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A32D90">
        <w:rPr>
          <w:rFonts w:ascii="Times New Roman" w:hAnsi="Times New Roman"/>
          <w:b/>
          <w:color w:val="000000"/>
          <w:sz w:val="28"/>
          <w:szCs w:val="28"/>
          <w:lang w:val="ru-RU"/>
        </w:rPr>
        <w:t>3) трудовое воспитание:</w:t>
      </w:r>
    </w:p>
    <w:p w:rsidR="00741617" w:rsidRPr="00A32D90" w:rsidRDefault="00415051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A32D90">
        <w:rPr>
          <w:rFonts w:ascii="Times New Roman" w:hAnsi="Times New Roman"/>
          <w:color w:val="000000"/>
          <w:sz w:val="28"/>
          <w:szCs w:val="28"/>
          <w:lang w:val="ru-RU"/>
        </w:rPr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личных интересов и общественных потребностей;</w:t>
      </w:r>
    </w:p>
    <w:p w:rsidR="00741617" w:rsidRPr="00A32D90" w:rsidRDefault="00415051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A32D90">
        <w:rPr>
          <w:rFonts w:ascii="Times New Roman" w:hAnsi="Times New Roman"/>
          <w:b/>
          <w:color w:val="000000"/>
          <w:sz w:val="28"/>
          <w:szCs w:val="28"/>
          <w:lang w:val="ru-RU"/>
        </w:rPr>
        <w:t>4) эстетическое воспитание:</w:t>
      </w:r>
    </w:p>
    <w:p w:rsidR="00741617" w:rsidRPr="00A32D90" w:rsidRDefault="00415051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A32D90">
        <w:rPr>
          <w:rFonts w:ascii="Times New Roman" w:hAnsi="Times New Roman"/>
          <w:color w:val="000000"/>
          <w:sz w:val="28"/>
          <w:szCs w:val="28"/>
          <w:lang w:val="ru-RU"/>
        </w:rPr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 w:rsidR="00741617" w:rsidRPr="00A32D90" w:rsidRDefault="00415051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A32D90">
        <w:rPr>
          <w:rFonts w:ascii="Times New Roman" w:hAnsi="Times New Roman"/>
          <w:b/>
          <w:color w:val="000000"/>
          <w:sz w:val="28"/>
          <w:szCs w:val="28"/>
          <w:lang w:val="ru-RU"/>
        </w:rPr>
        <w:t>5) ценности научного познания:</w:t>
      </w:r>
    </w:p>
    <w:p w:rsidR="00741617" w:rsidRPr="00A32D90" w:rsidRDefault="00415051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A32D90">
        <w:rPr>
          <w:rFonts w:ascii="Times New Roman" w:hAnsi="Times New Roman"/>
          <w:color w:val="000000"/>
          <w:sz w:val="28"/>
          <w:szCs w:val="28"/>
          <w:lang w:val="ru-RU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 w:rsidR="00741617" w:rsidRPr="00A32D90" w:rsidRDefault="00415051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A32D90">
        <w:rPr>
          <w:rFonts w:ascii="Times New Roman" w:hAnsi="Times New Roman"/>
          <w:b/>
          <w:color w:val="000000"/>
          <w:sz w:val="28"/>
          <w:szCs w:val="28"/>
          <w:lang w:val="ru-RU"/>
        </w:rPr>
        <w:lastRenderedPageBreak/>
        <w:t>6) физическое воспитание, формирование культуры здоровья и эмоционального благополучия:</w:t>
      </w:r>
    </w:p>
    <w:p w:rsidR="00741617" w:rsidRPr="00A32D90" w:rsidRDefault="00415051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A32D90">
        <w:rPr>
          <w:rFonts w:ascii="Times New Roman" w:hAnsi="Times New Roman"/>
          <w:color w:val="000000"/>
          <w:sz w:val="28"/>
          <w:szCs w:val="28"/>
          <w:lang w:val="ru-RU"/>
        </w:rPr>
        <w:t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сформированностью навыка рефлексии, признанием своего права на ошибку и такого же права другого человека;</w:t>
      </w:r>
    </w:p>
    <w:p w:rsidR="00741617" w:rsidRPr="00A32D90" w:rsidRDefault="00415051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A32D90">
        <w:rPr>
          <w:rFonts w:ascii="Times New Roman" w:hAnsi="Times New Roman"/>
          <w:b/>
          <w:color w:val="000000"/>
          <w:sz w:val="28"/>
          <w:szCs w:val="28"/>
          <w:lang w:val="ru-RU"/>
        </w:rPr>
        <w:t>7) экологическое воспитание:</w:t>
      </w:r>
    </w:p>
    <w:p w:rsidR="00741617" w:rsidRPr="00A32D90" w:rsidRDefault="00415051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A32D90">
        <w:rPr>
          <w:rFonts w:ascii="Times New Roman" w:hAnsi="Times New Roman"/>
          <w:color w:val="000000"/>
          <w:sz w:val="28"/>
          <w:szCs w:val="28"/>
          <w:lang w:val="ru-RU"/>
        </w:rPr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 w:rsidR="00741617" w:rsidRPr="00A32D90" w:rsidRDefault="00415051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A32D90">
        <w:rPr>
          <w:rFonts w:ascii="Times New Roman" w:hAnsi="Times New Roman"/>
          <w:b/>
          <w:color w:val="000000"/>
          <w:sz w:val="28"/>
          <w:szCs w:val="28"/>
          <w:lang w:val="ru-RU"/>
        </w:rPr>
        <w:t>8) адаптация к изменяющимся условиям социальной и природной среды:</w:t>
      </w:r>
    </w:p>
    <w:p w:rsidR="00741617" w:rsidRPr="00A32D90" w:rsidRDefault="00415051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A32D90">
        <w:rPr>
          <w:rFonts w:ascii="Times New Roman" w:hAnsi="Times New Roman"/>
          <w:color w:val="000000"/>
          <w:sz w:val="28"/>
          <w:szCs w:val="28"/>
          <w:lang w:val="ru-RU"/>
        </w:rPr>
        <w:t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:rsidR="00741617" w:rsidRPr="00A32D90" w:rsidRDefault="00415051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A32D90">
        <w:rPr>
          <w:rFonts w:ascii="Times New Roman" w:hAnsi="Times New Roman"/>
          <w:color w:val="000000"/>
          <w:sz w:val="28"/>
          <w:szCs w:val="28"/>
          <w:lang w:val="ru-RU"/>
        </w:rPr>
        <w:t>необходимостью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:rsidR="00741617" w:rsidRPr="00A32D90" w:rsidRDefault="00415051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A32D90">
        <w:rPr>
          <w:rFonts w:ascii="Times New Roman" w:hAnsi="Times New Roman"/>
          <w:color w:val="000000"/>
          <w:sz w:val="28"/>
          <w:szCs w:val="28"/>
          <w:lang w:val="ru-RU"/>
        </w:rP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:rsidR="00741617" w:rsidRPr="00A32D90" w:rsidRDefault="00415051">
      <w:pPr>
        <w:spacing w:after="0" w:line="264" w:lineRule="auto"/>
        <w:ind w:left="120"/>
        <w:jc w:val="both"/>
        <w:rPr>
          <w:sz w:val="28"/>
          <w:szCs w:val="28"/>
          <w:lang w:val="ru-RU"/>
        </w:rPr>
      </w:pPr>
      <w:r w:rsidRPr="00A32D90">
        <w:rPr>
          <w:rFonts w:ascii="Times New Roman" w:hAnsi="Times New Roman"/>
          <w:b/>
          <w:color w:val="000000"/>
          <w:sz w:val="28"/>
          <w:szCs w:val="28"/>
          <w:lang w:val="ru-RU"/>
        </w:rPr>
        <w:t>МЕТАПРЕДМЕТНЫЕ РЕЗУЛЬТАТЫ</w:t>
      </w:r>
    </w:p>
    <w:p w:rsidR="00741617" w:rsidRPr="00A32D90" w:rsidRDefault="00741617">
      <w:pPr>
        <w:spacing w:after="0" w:line="264" w:lineRule="auto"/>
        <w:ind w:left="120"/>
        <w:jc w:val="both"/>
        <w:rPr>
          <w:sz w:val="28"/>
          <w:szCs w:val="28"/>
          <w:lang w:val="ru-RU"/>
        </w:rPr>
      </w:pPr>
    </w:p>
    <w:p w:rsidR="00741617" w:rsidRPr="00A32D90" w:rsidRDefault="00415051">
      <w:pPr>
        <w:spacing w:after="0" w:line="264" w:lineRule="auto"/>
        <w:ind w:left="120"/>
        <w:jc w:val="both"/>
        <w:rPr>
          <w:sz w:val="28"/>
          <w:szCs w:val="28"/>
          <w:lang w:val="ru-RU"/>
        </w:rPr>
      </w:pPr>
      <w:r w:rsidRPr="00A32D90">
        <w:rPr>
          <w:rFonts w:ascii="Times New Roman" w:hAnsi="Times New Roman"/>
          <w:b/>
          <w:color w:val="000000"/>
          <w:sz w:val="28"/>
          <w:szCs w:val="28"/>
          <w:lang w:val="ru-RU"/>
        </w:rPr>
        <w:t>Познавательные универсальные учебные действия</w:t>
      </w:r>
    </w:p>
    <w:p w:rsidR="00741617" w:rsidRDefault="00415051">
      <w:pPr>
        <w:spacing w:after="0" w:line="264" w:lineRule="auto"/>
        <w:ind w:left="120"/>
        <w:jc w:val="both"/>
        <w:rPr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Базовые логические действия:</w:t>
      </w:r>
    </w:p>
    <w:p w:rsidR="00741617" w:rsidRPr="00A32D90" w:rsidRDefault="00415051">
      <w:pPr>
        <w:numPr>
          <w:ilvl w:val="0"/>
          <w:numId w:val="2"/>
        </w:numPr>
        <w:spacing w:after="0" w:line="264" w:lineRule="auto"/>
        <w:jc w:val="both"/>
        <w:rPr>
          <w:sz w:val="28"/>
          <w:szCs w:val="28"/>
          <w:lang w:val="ru-RU"/>
        </w:rPr>
      </w:pPr>
      <w:r w:rsidRPr="00A32D90">
        <w:rPr>
          <w:rFonts w:ascii="Times New Roman" w:hAnsi="Times New Roman"/>
          <w:color w:val="000000"/>
          <w:sz w:val="28"/>
          <w:szCs w:val="28"/>
          <w:lang w:val="ru-RU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:rsidR="00741617" w:rsidRPr="00A32D90" w:rsidRDefault="00415051">
      <w:pPr>
        <w:numPr>
          <w:ilvl w:val="0"/>
          <w:numId w:val="2"/>
        </w:numPr>
        <w:spacing w:after="0" w:line="264" w:lineRule="auto"/>
        <w:jc w:val="both"/>
        <w:rPr>
          <w:sz w:val="28"/>
          <w:szCs w:val="28"/>
          <w:lang w:val="ru-RU"/>
        </w:rPr>
      </w:pPr>
      <w:r w:rsidRPr="00A32D90">
        <w:rPr>
          <w:rFonts w:ascii="Times New Roman" w:hAnsi="Times New Roman"/>
          <w:color w:val="000000"/>
          <w:sz w:val="28"/>
          <w:szCs w:val="28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:rsidR="00741617" w:rsidRPr="00A32D90" w:rsidRDefault="00415051">
      <w:pPr>
        <w:numPr>
          <w:ilvl w:val="0"/>
          <w:numId w:val="2"/>
        </w:numPr>
        <w:spacing w:after="0" w:line="264" w:lineRule="auto"/>
        <w:jc w:val="both"/>
        <w:rPr>
          <w:sz w:val="28"/>
          <w:szCs w:val="28"/>
          <w:lang w:val="ru-RU"/>
        </w:rPr>
      </w:pPr>
      <w:r w:rsidRPr="00A32D90">
        <w:rPr>
          <w:rFonts w:ascii="Times New Roman" w:hAnsi="Times New Roman"/>
          <w:color w:val="000000"/>
          <w:sz w:val="28"/>
          <w:szCs w:val="28"/>
          <w:lang w:val="ru-RU"/>
        </w:rPr>
        <w:lastRenderedPageBreak/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</w:t>
      </w:r>
    </w:p>
    <w:p w:rsidR="00741617" w:rsidRPr="00A32D90" w:rsidRDefault="00415051">
      <w:pPr>
        <w:numPr>
          <w:ilvl w:val="0"/>
          <w:numId w:val="2"/>
        </w:numPr>
        <w:spacing w:after="0" w:line="264" w:lineRule="auto"/>
        <w:jc w:val="both"/>
        <w:rPr>
          <w:sz w:val="28"/>
          <w:szCs w:val="28"/>
          <w:lang w:val="ru-RU"/>
        </w:rPr>
      </w:pPr>
      <w:r w:rsidRPr="00A32D90">
        <w:rPr>
          <w:rFonts w:ascii="Times New Roman" w:hAnsi="Times New Roman"/>
          <w:color w:val="000000"/>
          <w:sz w:val="28"/>
          <w:szCs w:val="28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741617" w:rsidRPr="00A32D90" w:rsidRDefault="00415051">
      <w:pPr>
        <w:numPr>
          <w:ilvl w:val="0"/>
          <w:numId w:val="2"/>
        </w:numPr>
        <w:spacing w:after="0" w:line="264" w:lineRule="auto"/>
        <w:jc w:val="both"/>
        <w:rPr>
          <w:sz w:val="28"/>
          <w:szCs w:val="28"/>
          <w:lang w:val="ru-RU"/>
        </w:rPr>
      </w:pPr>
      <w:r w:rsidRPr="00A32D90">
        <w:rPr>
          <w:rFonts w:ascii="Times New Roman" w:hAnsi="Times New Roman"/>
          <w:color w:val="000000"/>
          <w:sz w:val="28"/>
          <w:szCs w:val="28"/>
          <w:lang w:val="ru-RU"/>
        </w:rPr>
        <w:t>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контрпримеры, обосновывать собственные рассуждения;</w:t>
      </w:r>
    </w:p>
    <w:p w:rsidR="00741617" w:rsidRPr="00A32D90" w:rsidRDefault="00415051">
      <w:pPr>
        <w:numPr>
          <w:ilvl w:val="0"/>
          <w:numId w:val="2"/>
        </w:numPr>
        <w:spacing w:after="0" w:line="264" w:lineRule="auto"/>
        <w:jc w:val="both"/>
        <w:rPr>
          <w:sz w:val="28"/>
          <w:szCs w:val="28"/>
          <w:lang w:val="ru-RU"/>
        </w:rPr>
      </w:pPr>
      <w:r w:rsidRPr="00A32D90">
        <w:rPr>
          <w:rFonts w:ascii="Times New Roman" w:hAnsi="Times New Roman"/>
          <w:color w:val="000000"/>
          <w:sz w:val="28"/>
          <w:szCs w:val="28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741617" w:rsidRDefault="00415051">
      <w:pPr>
        <w:spacing w:after="0" w:line="264" w:lineRule="auto"/>
        <w:ind w:left="120"/>
        <w:jc w:val="both"/>
        <w:rPr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Базовые исследовательские действия</w:t>
      </w:r>
      <w:r>
        <w:rPr>
          <w:rFonts w:ascii="Times New Roman" w:hAnsi="Times New Roman"/>
          <w:color w:val="000000"/>
          <w:sz w:val="28"/>
          <w:szCs w:val="28"/>
        </w:rPr>
        <w:t>:</w:t>
      </w:r>
    </w:p>
    <w:p w:rsidR="00741617" w:rsidRPr="00A32D90" w:rsidRDefault="00415051">
      <w:pPr>
        <w:numPr>
          <w:ilvl w:val="0"/>
          <w:numId w:val="3"/>
        </w:numPr>
        <w:spacing w:after="0" w:line="264" w:lineRule="auto"/>
        <w:jc w:val="both"/>
        <w:rPr>
          <w:sz w:val="28"/>
          <w:szCs w:val="28"/>
          <w:lang w:val="ru-RU"/>
        </w:rPr>
      </w:pPr>
      <w:r w:rsidRPr="00A32D90">
        <w:rPr>
          <w:rFonts w:ascii="Times New Roman" w:hAnsi="Times New Roman"/>
          <w:color w:val="000000"/>
          <w:sz w:val="28"/>
          <w:szCs w:val="28"/>
          <w:lang w:val="ru-RU"/>
        </w:rPr>
        <w:t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 w:rsidR="00741617" w:rsidRPr="00A32D90" w:rsidRDefault="00415051">
      <w:pPr>
        <w:numPr>
          <w:ilvl w:val="0"/>
          <w:numId w:val="3"/>
        </w:numPr>
        <w:spacing w:after="0" w:line="264" w:lineRule="auto"/>
        <w:jc w:val="both"/>
        <w:rPr>
          <w:sz w:val="28"/>
          <w:szCs w:val="28"/>
          <w:lang w:val="ru-RU"/>
        </w:rPr>
      </w:pPr>
      <w:r w:rsidRPr="00A32D90">
        <w:rPr>
          <w:rFonts w:ascii="Times New Roman" w:hAnsi="Times New Roman"/>
          <w:color w:val="000000"/>
          <w:sz w:val="28"/>
          <w:szCs w:val="28"/>
          <w:lang w:val="ru-RU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:rsidR="00741617" w:rsidRPr="00A32D90" w:rsidRDefault="00415051">
      <w:pPr>
        <w:numPr>
          <w:ilvl w:val="0"/>
          <w:numId w:val="3"/>
        </w:numPr>
        <w:spacing w:after="0" w:line="264" w:lineRule="auto"/>
        <w:jc w:val="both"/>
        <w:rPr>
          <w:sz w:val="28"/>
          <w:szCs w:val="28"/>
          <w:lang w:val="ru-RU"/>
        </w:rPr>
      </w:pPr>
      <w:r w:rsidRPr="00A32D90">
        <w:rPr>
          <w:rFonts w:ascii="Times New Roman" w:hAnsi="Times New Roman"/>
          <w:color w:val="000000"/>
          <w:sz w:val="28"/>
          <w:szCs w:val="28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741617" w:rsidRPr="00A32D90" w:rsidRDefault="00415051">
      <w:pPr>
        <w:numPr>
          <w:ilvl w:val="0"/>
          <w:numId w:val="3"/>
        </w:numPr>
        <w:spacing w:after="0" w:line="264" w:lineRule="auto"/>
        <w:jc w:val="both"/>
        <w:rPr>
          <w:sz w:val="28"/>
          <w:szCs w:val="28"/>
          <w:lang w:val="ru-RU"/>
        </w:rPr>
      </w:pPr>
      <w:r w:rsidRPr="00A32D90">
        <w:rPr>
          <w:rFonts w:ascii="Times New Roman" w:hAnsi="Times New Roman"/>
          <w:color w:val="000000"/>
          <w:sz w:val="28"/>
          <w:szCs w:val="28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741617" w:rsidRDefault="00415051">
      <w:pPr>
        <w:spacing w:after="0" w:line="264" w:lineRule="auto"/>
        <w:ind w:left="120"/>
        <w:jc w:val="both"/>
        <w:rPr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Работа с информацией:</w:t>
      </w:r>
    </w:p>
    <w:p w:rsidR="00741617" w:rsidRPr="00A32D90" w:rsidRDefault="00415051">
      <w:pPr>
        <w:numPr>
          <w:ilvl w:val="0"/>
          <w:numId w:val="4"/>
        </w:numPr>
        <w:spacing w:after="0" w:line="264" w:lineRule="auto"/>
        <w:jc w:val="both"/>
        <w:rPr>
          <w:sz w:val="28"/>
          <w:szCs w:val="28"/>
          <w:lang w:val="ru-RU"/>
        </w:rPr>
      </w:pPr>
      <w:r w:rsidRPr="00A32D90">
        <w:rPr>
          <w:rFonts w:ascii="Times New Roman" w:hAnsi="Times New Roman"/>
          <w:color w:val="000000"/>
          <w:sz w:val="28"/>
          <w:szCs w:val="28"/>
          <w:lang w:val="ru-RU"/>
        </w:rPr>
        <w:t>выявлять недостаточность и избыточность информации, данных, необходимых для решения задачи;</w:t>
      </w:r>
    </w:p>
    <w:p w:rsidR="00741617" w:rsidRPr="00A32D90" w:rsidRDefault="00415051">
      <w:pPr>
        <w:numPr>
          <w:ilvl w:val="0"/>
          <w:numId w:val="4"/>
        </w:numPr>
        <w:spacing w:after="0" w:line="264" w:lineRule="auto"/>
        <w:jc w:val="both"/>
        <w:rPr>
          <w:sz w:val="28"/>
          <w:szCs w:val="28"/>
          <w:lang w:val="ru-RU"/>
        </w:rPr>
      </w:pPr>
      <w:r w:rsidRPr="00A32D90">
        <w:rPr>
          <w:rFonts w:ascii="Times New Roman" w:hAnsi="Times New Roman"/>
          <w:color w:val="000000"/>
          <w:sz w:val="28"/>
          <w:szCs w:val="28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741617" w:rsidRPr="00A32D90" w:rsidRDefault="00415051">
      <w:pPr>
        <w:numPr>
          <w:ilvl w:val="0"/>
          <w:numId w:val="4"/>
        </w:numPr>
        <w:spacing w:after="0" w:line="264" w:lineRule="auto"/>
        <w:jc w:val="both"/>
        <w:rPr>
          <w:sz w:val="28"/>
          <w:szCs w:val="28"/>
          <w:lang w:val="ru-RU"/>
        </w:rPr>
      </w:pPr>
      <w:r w:rsidRPr="00A32D90">
        <w:rPr>
          <w:rFonts w:ascii="Times New Roman" w:hAnsi="Times New Roman"/>
          <w:color w:val="000000"/>
          <w:sz w:val="28"/>
          <w:szCs w:val="28"/>
          <w:lang w:val="ru-RU"/>
        </w:rPr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 w:rsidR="00741617" w:rsidRPr="00A32D90" w:rsidRDefault="00415051">
      <w:pPr>
        <w:numPr>
          <w:ilvl w:val="0"/>
          <w:numId w:val="4"/>
        </w:numPr>
        <w:spacing w:after="0" w:line="264" w:lineRule="auto"/>
        <w:jc w:val="both"/>
        <w:rPr>
          <w:sz w:val="28"/>
          <w:szCs w:val="28"/>
          <w:lang w:val="ru-RU"/>
        </w:rPr>
      </w:pPr>
      <w:r w:rsidRPr="00A32D90">
        <w:rPr>
          <w:rFonts w:ascii="Times New Roman" w:hAnsi="Times New Roman"/>
          <w:color w:val="000000"/>
          <w:sz w:val="28"/>
          <w:szCs w:val="28"/>
          <w:lang w:val="ru-RU"/>
        </w:rPr>
        <w:t>оценивать надёжность информации по критериям, предложенным учителем или сформулированным самостоятельно.</w:t>
      </w:r>
    </w:p>
    <w:p w:rsidR="00741617" w:rsidRDefault="00415051">
      <w:pPr>
        <w:spacing w:after="0" w:line="264" w:lineRule="auto"/>
        <w:ind w:left="120"/>
        <w:jc w:val="both"/>
        <w:rPr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Коммуникативные универсальные учебные действия:</w:t>
      </w:r>
    </w:p>
    <w:p w:rsidR="00741617" w:rsidRPr="00A32D90" w:rsidRDefault="00415051">
      <w:pPr>
        <w:numPr>
          <w:ilvl w:val="0"/>
          <w:numId w:val="5"/>
        </w:numPr>
        <w:spacing w:after="0" w:line="264" w:lineRule="auto"/>
        <w:jc w:val="both"/>
        <w:rPr>
          <w:sz w:val="28"/>
          <w:szCs w:val="28"/>
          <w:lang w:val="ru-RU"/>
        </w:rPr>
      </w:pPr>
      <w:r w:rsidRPr="00A32D90">
        <w:rPr>
          <w:rFonts w:ascii="Times New Roman" w:hAnsi="Times New Roman"/>
          <w:color w:val="000000"/>
          <w:sz w:val="28"/>
          <w:szCs w:val="28"/>
          <w:lang w:val="ru-RU"/>
        </w:rPr>
        <w:t xml:space="preserve">воспринимать и формулировать суждения в соответствии с условиями и целями общения, ясно, точно, грамотно выражать свою точку зрения </w:t>
      </w:r>
      <w:r w:rsidRPr="00A32D90">
        <w:rPr>
          <w:rFonts w:ascii="Times New Roman" w:hAnsi="Times New Roman"/>
          <w:color w:val="000000"/>
          <w:sz w:val="28"/>
          <w:szCs w:val="28"/>
          <w:lang w:val="ru-RU"/>
        </w:rPr>
        <w:lastRenderedPageBreak/>
        <w:t>в устных и письменных текстах, давать пояснения по ходу решения задачи, комментировать полученный результат;</w:t>
      </w:r>
    </w:p>
    <w:p w:rsidR="00741617" w:rsidRPr="00A32D90" w:rsidRDefault="00415051">
      <w:pPr>
        <w:numPr>
          <w:ilvl w:val="0"/>
          <w:numId w:val="5"/>
        </w:numPr>
        <w:spacing w:after="0" w:line="264" w:lineRule="auto"/>
        <w:jc w:val="both"/>
        <w:rPr>
          <w:sz w:val="28"/>
          <w:szCs w:val="28"/>
          <w:lang w:val="ru-RU"/>
        </w:rPr>
      </w:pPr>
      <w:r w:rsidRPr="00A32D90">
        <w:rPr>
          <w:rFonts w:ascii="Times New Roman" w:hAnsi="Times New Roman"/>
          <w:color w:val="000000"/>
          <w:sz w:val="28"/>
          <w:szCs w:val="28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:rsidR="00741617" w:rsidRPr="00A32D90" w:rsidRDefault="00415051">
      <w:pPr>
        <w:numPr>
          <w:ilvl w:val="0"/>
          <w:numId w:val="5"/>
        </w:numPr>
        <w:spacing w:after="0" w:line="264" w:lineRule="auto"/>
        <w:jc w:val="both"/>
        <w:rPr>
          <w:sz w:val="28"/>
          <w:szCs w:val="28"/>
          <w:lang w:val="ru-RU"/>
        </w:rPr>
      </w:pPr>
      <w:r w:rsidRPr="00A32D90">
        <w:rPr>
          <w:rFonts w:ascii="Times New Roman" w:hAnsi="Times New Roman"/>
          <w:color w:val="000000"/>
          <w:sz w:val="28"/>
          <w:szCs w:val="28"/>
          <w:lang w:val="ru-RU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:rsidR="00741617" w:rsidRPr="00A32D90" w:rsidRDefault="00415051">
      <w:pPr>
        <w:numPr>
          <w:ilvl w:val="0"/>
          <w:numId w:val="5"/>
        </w:numPr>
        <w:spacing w:after="0" w:line="264" w:lineRule="auto"/>
        <w:jc w:val="both"/>
        <w:rPr>
          <w:sz w:val="28"/>
          <w:szCs w:val="28"/>
          <w:lang w:val="ru-RU"/>
        </w:rPr>
      </w:pPr>
      <w:r w:rsidRPr="00A32D90">
        <w:rPr>
          <w:rFonts w:ascii="Times New Roman" w:hAnsi="Times New Roman"/>
          <w:color w:val="000000"/>
          <w:sz w:val="28"/>
          <w:szCs w:val="28"/>
          <w:lang w:val="ru-RU"/>
        </w:rPr>
        <w:t xml:space="preserve">понимать и использовать преимущества командной и индивидуальной работы при решении учебных математических задач; </w:t>
      </w:r>
    </w:p>
    <w:p w:rsidR="00741617" w:rsidRPr="00A32D90" w:rsidRDefault="00415051">
      <w:pPr>
        <w:numPr>
          <w:ilvl w:val="0"/>
          <w:numId w:val="5"/>
        </w:numPr>
        <w:spacing w:after="0" w:line="264" w:lineRule="auto"/>
        <w:jc w:val="both"/>
        <w:rPr>
          <w:sz w:val="28"/>
          <w:szCs w:val="28"/>
          <w:lang w:val="ru-RU"/>
        </w:rPr>
      </w:pPr>
      <w:r w:rsidRPr="00A32D90">
        <w:rPr>
          <w:rFonts w:ascii="Times New Roman" w:hAnsi="Times New Roman"/>
          <w:color w:val="000000"/>
          <w:sz w:val="28"/>
          <w:szCs w:val="28"/>
          <w:lang w:val="ru-RU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:rsidR="00741617" w:rsidRPr="00A32D90" w:rsidRDefault="00415051">
      <w:pPr>
        <w:numPr>
          <w:ilvl w:val="0"/>
          <w:numId w:val="5"/>
        </w:numPr>
        <w:spacing w:after="0" w:line="264" w:lineRule="auto"/>
        <w:jc w:val="both"/>
        <w:rPr>
          <w:sz w:val="28"/>
          <w:szCs w:val="28"/>
          <w:lang w:val="ru-RU"/>
        </w:rPr>
      </w:pPr>
      <w:r w:rsidRPr="00A32D90">
        <w:rPr>
          <w:rFonts w:ascii="Times New Roman" w:hAnsi="Times New Roman"/>
          <w:color w:val="000000"/>
          <w:sz w:val="28"/>
          <w:szCs w:val="28"/>
          <w:lang w:val="ru-RU"/>
        </w:rPr>
        <w:t>участвовать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:rsidR="00741617" w:rsidRPr="00A32D90" w:rsidRDefault="00415051">
      <w:pPr>
        <w:spacing w:after="0" w:line="264" w:lineRule="auto"/>
        <w:ind w:left="120"/>
        <w:jc w:val="both"/>
        <w:rPr>
          <w:sz w:val="28"/>
          <w:szCs w:val="28"/>
          <w:lang w:val="ru-RU"/>
        </w:rPr>
      </w:pPr>
      <w:r w:rsidRPr="00A32D90">
        <w:rPr>
          <w:rFonts w:ascii="Times New Roman" w:hAnsi="Times New Roman"/>
          <w:b/>
          <w:color w:val="000000"/>
          <w:sz w:val="28"/>
          <w:szCs w:val="28"/>
          <w:lang w:val="ru-RU"/>
        </w:rPr>
        <w:t>Регулятивные универсальные учебные действия</w:t>
      </w:r>
    </w:p>
    <w:p w:rsidR="00741617" w:rsidRPr="00A32D90" w:rsidRDefault="00415051">
      <w:pPr>
        <w:spacing w:after="0" w:line="264" w:lineRule="auto"/>
        <w:ind w:left="120"/>
        <w:jc w:val="both"/>
        <w:rPr>
          <w:sz w:val="28"/>
          <w:szCs w:val="28"/>
          <w:lang w:val="ru-RU"/>
        </w:rPr>
      </w:pPr>
      <w:r w:rsidRPr="00A32D90">
        <w:rPr>
          <w:rFonts w:ascii="Times New Roman" w:hAnsi="Times New Roman"/>
          <w:b/>
          <w:color w:val="000000"/>
          <w:sz w:val="28"/>
          <w:szCs w:val="28"/>
          <w:lang w:val="ru-RU"/>
        </w:rPr>
        <w:t>Самоорганизация:</w:t>
      </w:r>
    </w:p>
    <w:p w:rsidR="00741617" w:rsidRPr="00A32D90" w:rsidRDefault="00415051">
      <w:pPr>
        <w:numPr>
          <w:ilvl w:val="0"/>
          <w:numId w:val="6"/>
        </w:numPr>
        <w:spacing w:after="0" w:line="264" w:lineRule="auto"/>
        <w:jc w:val="both"/>
        <w:rPr>
          <w:sz w:val="28"/>
          <w:szCs w:val="28"/>
          <w:lang w:val="ru-RU"/>
        </w:rPr>
      </w:pPr>
      <w:r w:rsidRPr="00A32D90">
        <w:rPr>
          <w:rFonts w:ascii="Times New Roman" w:hAnsi="Times New Roman"/>
          <w:color w:val="000000"/>
          <w:sz w:val="28"/>
          <w:szCs w:val="28"/>
          <w:lang w:val="ru-RU"/>
        </w:rPr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741617" w:rsidRDefault="00415051">
      <w:pPr>
        <w:spacing w:after="0" w:line="264" w:lineRule="auto"/>
        <w:ind w:left="120"/>
        <w:jc w:val="both"/>
        <w:rPr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Самоконтроль, эмоциональный интеллект:</w:t>
      </w:r>
    </w:p>
    <w:p w:rsidR="00741617" w:rsidRPr="00A32D90" w:rsidRDefault="00415051">
      <w:pPr>
        <w:numPr>
          <w:ilvl w:val="0"/>
          <w:numId w:val="7"/>
        </w:numPr>
        <w:spacing w:after="0" w:line="264" w:lineRule="auto"/>
        <w:jc w:val="both"/>
        <w:rPr>
          <w:sz w:val="28"/>
          <w:szCs w:val="28"/>
          <w:lang w:val="ru-RU"/>
        </w:rPr>
      </w:pPr>
      <w:r w:rsidRPr="00A32D90">
        <w:rPr>
          <w:rFonts w:ascii="Times New Roman" w:hAnsi="Times New Roman"/>
          <w:color w:val="000000"/>
          <w:sz w:val="28"/>
          <w:szCs w:val="28"/>
          <w:lang w:val="ru-RU"/>
        </w:rPr>
        <w:t>владеть способами самопроверки, самоконтроля процесса и результата решения математической задачи;</w:t>
      </w:r>
    </w:p>
    <w:p w:rsidR="00741617" w:rsidRPr="00A32D90" w:rsidRDefault="00415051">
      <w:pPr>
        <w:numPr>
          <w:ilvl w:val="0"/>
          <w:numId w:val="7"/>
        </w:numPr>
        <w:spacing w:after="0" w:line="264" w:lineRule="auto"/>
        <w:jc w:val="both"/>
        <w:rPr>
          <w:sz w:val="28"/>
          <w:szCs w:val="28"/>
          <w:lang w:val="ru-RU"/>
        </w:rPr>
      </w:pPr>
      <w:r w:rsidRPr="00A32D90">
        <w:rPr>
          <w:rFonts w:ascii="Times New Roman" w:hAnsi="Times New Roman"/>
          <w:color w:val="000000"/>
          <w:sz w:val="28"/>
          <w:szCs w:val="28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:rsidR="00741617" w:rsidRPr="00A32D90" w:rsidRDefault="00415051">
      <w:pPr>
        <w:numPr>
          <w:ilvl w:val="0"/>
          <w:numId w:val="7"/>
        </w:numPr>
        <w:spacing w:after="0" w:line="264" w:lineRule="auto"/>
        <w:jc w:val="both"/>
        <w:rPr>
          <w:sz w:val="28"/>
          <w:szCs w:val="28"/>
          <w:lang w:val="ru-RU"/>
        </w:rPr>
      </w:pPr>
      <w:r w:rsidRPr="00A32D90">
        <w:rPr>
          <w:rFonts w:ascii="Times New Roman" w:hAnsi="Times New Roman"/>
          <w:color w:val="000000"/>
          <w:sz w:val="28"/>
          <w:szCs w:val="28"/>
          <w:lang w:val="ru-RU"/>
        </w:rPr>
        <w:t>оценивать соответствие результата деятельности поставленной цели и условиям, объяснять причины достижения или недостижения цели, находить ошибку, давать оценку приобретённому опыту.</w:t>
      </w:r>
    </w:p>
    <w:p w:rsidR="00741617" w:rsidRPr="00A32D90" w:rsidRDefault="00741617">
      <w:pPr>
        <w:spacing w:after="0" w:line="264" w:lineRule="auto"/>
        <w:ind w:left="120"/>
        <w:jc w:val="both"/>
        <w:rPr>
          <w:sz w:val="28"/>
          <w:szCs w:val="28"/>
          <w:lang w:val="ru-RU"/>
        </w:rPr>
      </w:pPr>
    </w:p>
    <w:p w:rsidR="00741617" w:rsidRPr="00A32D90" w:rsidRDefault="00415051">
      <w:pPr>
        <w:spacing w:after="0" w:line="264" w:lineRule="auto"/>
        <w:ind w:left="120"/>
        <w:jc w:val="both"/>
        <w:rPr>
          <w:sz w:val="28"/>
          <w:szCs w:val="28"/>
          <w:lang w:val="ru-RU"/>
        </w:rPr>
      </w:pPr>
      <w:r w:rsidRPr="00A32D90">
        <w:rPr>
          <w:rFonts w:ascii="Times New Roman" w:hAnsi="Times New Roman"/>
          <w:b/>
          <w:color w:val="000000"/>
          <w:sz w:val="28"/>
          <w:szCs w:val="28"/>
          <w:lang w:val="ru-RU"/>
        </w:rPr>
        <w:t xml:space="preserve">ПРЕДМЕТНЫЕ РЕЗУЛЬТАТЫ </w:t>
      </w:r>
    </w:p>
    <w:p w:rsidR="00741617" w:rsidRPr="00A32D90" w:rsidRDefault="00415051">
      <w:pPr>
        <w:spacing w:after="0" w:line="264" w:lineRule="auto"/>
        <w:ind w:firstLine="500"/>
        <w:jc w:val="both"/>
        <w:rPr>
          <w:sz w:val="28"/>
          <w:szCs w:val="28"/>
          <w:lang w:val="ru-RU"/>
        </w:rPr>
      </w:pPr>
      <w:r w:rsidRPr="00A32D90">
        <w:rPr>
          <w:rFonts w:ascii="Times New Roman" w:hAnsi="Times New Roman"/>
          <w:color w:val="000000"/>
          <w:sz w:val="28"/>
          <w:szCs w:val="28"/>
          <w:lang w:val="ru-RU"/>
        </w:rPr>
        <w:lastRenderedPageBreak/>
        <w:t xml:space="preserve">К концу обучения </w:t>
      </w:r>
      <w:r w:rsidRPr="00A32D90">
        <w:rPr>
          <w:rFonts w:ascii="Times New Roman" w:hAnsi="Times New Roman"/>
          <w:b/>
          <w:color w:val="000000"/>
          <w:sz w:val="28"/>
          <w:szCs w:val="28"/>
          <w:lang w:val="ru-RU"/>
        </w:rPr>
        <w:t>в 6 классе</w:t>
      </w:r>
      <w:r w:rsidRPr="00A32D90">
        <w:rPr>
          <w:rFonts w:ascii="Times New Roman" w:hAnsi="Times New Roman"/>
          <w:color w:val="000000"/>
          <w:sz w:val="28"/>
          <w:szCs w:val="28"/>
          <w:lang w:val="ru-RU"/>
        </w:rPr>
        <w:t xml:space="preserve"> обучающийся получит следующие предметные результаты:</w:t>
      </w:r>
    </w:p>
    <w:p w:rsidR="00741617" w:rsidRPr="00A32D90" w:rsidRDefault="00415051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bookmarkStart w:id="12" w:name="_Toc124426211"/>
      <w:bookmarkEnd w:id="12"/>
      <w:r w:rsidRPr="00A32D90">
        <w:rPr>
          <w:rFonts w:ascii="Times New Roman" w:hAnsi="Times New Roman"/>
          <w:b/>
          <w:color w:val="000000"/>
          <w:sz w:val="28"/>
          <w:szCs w:val="28"/>
          <w:lang w:val="ru-RU"/>
        </w:rPr>
        <w:t>Числа и вычисления</w:t>
      </w:r>
    </w:p>
    <w:p w:rsidR="00741617" w:rsidRPr="00A32D90" w:rsidRDefault="00415051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A32D90">
        <w:rPr>
          <w:rFonts w:ascii="Times New Roman" w:hAnsi="Times New Roman"/>
          <w:color w:val="000000"/>
          <w:sz w:val="28"/>
          <w:szCs w:val="28"/>
          <w:lang w:val="ru-RU"/>
        </w:rPr>
        <w:t>Знать и понимать термины, связанные с различными видами чисел и способами их записи, переходить (если это возможно) от одной формы записи числа к другой.</w:t>
      </w:r>
    </w:p>
    <w:p w:rsidR="00741617" w:rsidRPr="00A32D90" w:rsidRDefault="00415051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A32D90">
        <w:rPr>
          <w:rFonts w:ascii="Times New Roman" w:hAnsi="Times New Roman"/>
          <w:color w:val="000000"/>
          <w:sz w:val="28"/>
          <w:szCs w:val="28"/>
          <w:lang w:val="ru-RU"/>
        </w:rPr>
        <w:t>Сравнивать и упорядочивать целые числа, обыкновенные и десятичные дроби, сравнивать числа одного и разных знаков.</w:t>
      </w:r>
    </w:p>
    <w:p w:rsidR="00741617" w:rsidRPr="00A32D90" w:rsidRDefault="00415051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A32D90">
        <w:rPr>
          <w:rFonts w:ascii="Times New Roman" w:hAnsi="Times New Roman"/>
          <w:color w:val="000000"/>
          <w:sz w:val="28"/>
          <w:szCs w:val="28"/>
          <w:lang w:val="ru-RU"/>
        </w:rPr>
        <w:t>Выполнять, сочетая устные и письменные приёмы, арифметические действия с натуральными и целыми числами, обыкновенными и десятичными дробями, положительными и отрицательными числами.</w:t>
      </w:r>
    </w:p>
    <w:p w:rsidR="00741617" w:rsidRPr="00A32D90" w:rsidRDefault="00415051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A32D90">
        <w:rPr>
          <w:rFonts w:ascii="Times New Roman" w:hAnsi="Times New Roman"/>
          <w:color w:val="000000"/>
          <w:sz w:val="28"/>
          <w:szCs w:val="28"/>
          <w:lang w:val="ru-RU"/>
        </w:rPr>
        <w:t>Вычислять значения числовых выражений, выполнять прикидку и оценку результата вычислений, выполнять преобразования числовых выражений на основе свойств арифметических действий.</w:t>
      </w:r>
    </w:p>
    <w:p w:rsidR="00741617" w:rsidRPr="00A32D90" w:rsidRDefault="00415051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A32D90">
        <w:rPr>
          <w:rFonts w:ascii="Times New Roman" w:hAnsi="Times New Roman"/>
          <w:color w:val="000000"/>
          <w:sz w:val="28"/>
          <w:szCs w:val="28"/>
          <w:lang w:val="ru-RU"/>
        </w:rPr>
        <w:t xml:space="preserve">Соотносить точку на координатной прямой с соответствующим ей числом и изображать числа точками на координатной прямой, находить модуль числа. </w:t>
      </w:r>
    </w:p>
    <w:p w:rsidR="00741617" w:rsidRPr="00A32D90" w:rsidRDefault="00415051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A32D90">
        <w:rPr>
          <w:rFonts w:ascii="Times New Roman" w:hAnsi="Times New Roman"/>
          <w:color w:val="000000"/>
          <w:sz w:val="28"/>
          <w:szCs w:val="28"/>
          <w:lang w:val="ru-RU"/>
        </w:rPr>
        <w:t>Соотносить точки в прямоугольной системе координат с координатами этой точки.</w:t>
      </w:r>
    </w:p>
    <w:p w:rsidR="00741617" w:rsidRPr="00A32D90" w:rsidRDefault="00415051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A32D90">
        <w:rPr>
          <w:rFonts w:ascii="Times New Roman" w:hAnsi="Times New Roman"/>
          <w:color w:val="000000"/>
          <w:sz w:val="28"/>
          <w:szCs w:val="28"/>
          <w:lang w:val="ru-RU"/>
        </w:rPr>
        <w:t>Округлять целые числа и десятичные дроби, находить приближения чисел.</w:t>
      </w:r>
    </w:p>
    <w:p w:rsidR="00741617" w:rsidRPr="00A32D90" w:rsidRDefault="00415051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bookmarkStart w:id="13" w:name="_Toc124426212"/>
      <w:bookmarkEnd w:id="13"/>
      <w:r w:rsidRPr="00A32D90">
        <w:rPr>
          <w:rFonts w:ascii="Times New Roman" w:hAnsi="Times New Roman"/>
          <w:b/>
          <w:color w:val="000000"/>
          <w:sz w:val="28"/>
          <w:szCs w:val="28"/>
          <w:lang w:val="ru-RU"/>
        </w:rPr>
        <w:t>Числовые и буквенные выражения</w:t>
      </w:r>
    </w:p>
    <w:p w:rsidR="00741617" w:rsidRPr="00A32D90" w:rsidRDefault="00415051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A32D90">
        <w:rPr>
          <w:rFonts w:ascii="Times New Roman" w:hAnsi="Times New Roman"/>
          <w:color w:val="000000"/>
          <w:sz w:val="28"/>
          <w:szCs w:val="28"/>
          <w:lang w:val="ru-RU"/>
        </w:rPr>
        <w:t>Понимать и употреблять термины, связанные с записью степени числа, находить квадрат и куб числа, вычислять значения числовых выражений, содержащих степени.</w:t>
      </w:r>
    </w:p>
    <w:p w:rsidR="00741617" w:rsidRPr="00A32D90" w:rsidRDefault="00415051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A32D90">
        <w:rPr>
          <w:rFonts w:ascii="Times New Roman" w:hAnsi="Times New Roman"/>
          <w:color w:val="000000"/>
          <w:sz w:val="28"/>
          <w:szCs w:val="28"/>
          <w:lang w:val="ru-RU"/>
        </w:rPr>
        <w:t>Пользоваться признаками делимости, раскладывать натуральные числа на простые множители.</w:t>
      </w:r>
    </w:p>
    <w:p w:rsidR="00741617" w:rsidRPr="00A32D90" w:rsidRDefault="00415051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A32D90">
        <w:rPr>
          <w:rFonts w:ascii="Times New Roman" w:hAnsi="Times New Roman"/>
          <w:color w:val="000000"/>
          <w:sz w:val="28"/>
          <w:szCs w:val="28"/>
          <w:lang w:val="ru-RU"/>
        </w:rPr>
        <w:t xml:space="preserve">Пользоваться масштабом, составлять пропорции и отношения. </w:t>
      </w:r>
    </w:p>
    <w:p w:rsidR="00741617" w:rsidRPr="00A32D90" w:rsidRDefault="00415051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A32D90">
        <w:rPr>
          <w:rFonts w:ascii="Times New Roman" w:hAnsi="Times New Roman"/>
          <w:color w:val="000000"/>
          <w:sz w:val="28"/>
          <w:szCs w:val="28"/>
          <w:lang w:val="ru-RU"/>
        </w:rPr>
        <w:t>Использовать буквы для обозначения чисел при записи математических выражений, составлять буквенные выражения и формулы, находить значения буквенных выражений, осуществляя необходимые подстановки и преобразования.</w:t>
      </w:r>
    </w:p>
    <w:p w:rsidR="00741617" w:rsidRPr="00A32D90" w:rsidRDefault="00415051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A32D90">
        <w:rPr>
          <w:rFonts w:ascii="Times New Roman" w:hAnsi="Times New Roman"/>
          <w:color w:val="000000"/>
          <w:sz w:val="28"/>
          <w:szCs w:val="28"/>
          <w:lang w:val="ru-RU"/>
        </w:rPr>
        <w:t>Находить неизвестный компонент равенства.</w:t>
      </w:r>
    </w:p>
    <w:p w:rsidR="00741617" w:rsidRPr="00A32D90" w:rsidRDefault="00415051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bookmarkStart w:id="14" w:name="_Toc124426213"/>
      <w:bookmarkEnd w:id="14"/>
      <w:r w:rsidRPr="00A32D90">
        <w:rPr>
          <w:rFonts w:ascii="Times New Roman" w:hAnsi="Times New Roman"/>
          <w:b/>
          <w:color w:val="000000"/>
          <w:sz w:val="28"/>
          <w:szCs w:val="28"/>
          <w:lang w:val="ru-RU"/>
        </w:rPr>
        <w:t>Решение текстовых задач</w:t>
      </w:r>
    </w:p>
    <w:p w:rsidR="00741617" w:rsidRPr="00A32D90" w:rsidRDefault="00415051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A32D90">
        <w:rPr>
          <w:rFonts w:ascii="Times New Roman" w:hAnsi="Times New Roman"/>
          <w:color w:val="000000"/>
          <w:sz w:val="28"/>
          <w:szCs w:val="28"/>
          <w:lang w:val="ru-RU"/>
        </w:rPr>
        <w:t>Решать многошаговые текстовые задачи арифметическим способом.</w:t>
      </w:r>
    </w:p>
    <w:p w:rsidR="00741617" w:rsidRPr="00A32D90" w:rsidRDefault="00415051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A32D90">
        <w:rPr>
          <w:rFonts w:ascii="Times New Roman" w:hAnsi="Times New Roman"/>
          <w:color w:val="000000"/>
          <w:sz w:val="28"/>
          <w:szCs w:val="28"/>
          <w:lang w:val="ru-RU"/>
        </w:rPr>
        <w:t>Решать задачи, связанные с отношением, пропорциональностью величин, процентами, решать три основные задачи на дроби и проценты.</w:t>
      </w:r>
    </w:p>
    <w:p w:rsidR="00741617" w:rsidRPr="00A32D90" w:rsidRDefault="00415051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A32D90">
        <w:rPr>
          <w:rFonts w:ascii="Times New Roman" w:hAnsi="Times New Roman"/>
          <w:color w:val="000000"/>
          <w:sz w:val="28"/>
          <w:szCs w:val="28"/>
          <w:lang w:val="ru-RU"/>
        </w:rPr>
        <w:t xml:space="preserve">Решать задачи, содержащие зависимости, связывающие величины: скорость, время, расстояние, цена, количество, стоимость, </w:t>
      </w:r>
      <w:r w:rsidRPr="00A32D90">
        <w:rPr>
          <w:rFonts w:ascii="Times New Roman" w:hAnsi="Times New Roman"/>
          <w:color w:val="000000"/>
          <w:sz w:val="28"/>
          <w:szCs w:val="28"/>
          <w:lang w:val="ru-RU"/>
        </w:rPr>
        <w:lastRenderedPageBreak/>
        <w:t>производительность, время, объём работы, используя арифметические действия, оценку, прикидку, пользоваться единицами измерения соответствующих величин.</w:t>
      </w:r>
    </w:p>
    <w:p w:rsidR="00741617" w:rsidRPr="00A32D90" w:rsidRDefault="00415051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A32D90">
        <w:rPr>
          <w:rFonts w:ascii="Times New Roman" w:hAnsi="Times New Roman"/>
          <w:color w:val="000000"/>
          <w:sz w:val="28"/>
          <w:szCs w:val="28"/>
          <w:lang w:val="ru-RU"/>
        </w:rPr>
        <w:t>Составлять буквенные выражения по условию задачи.</w:t>
      </w:r>
    </w:p>
    <w:p w:rsidR="00741617" w:rsidRPr="00A32D90" w:rsidRDefault="00415051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A32D90">
        <w:rPr>
          <w:rFonts w:ascii="Times New Roman" w:hAnsi="Times New Roman"/>
          <w:color w:val="000000"/>
          <w:sz w:val="28"/>
          <w:szCs w:val="28"/>
          <w:lang w:val="ru-RU"/>
        </w:rPr>
        <w:t>Извлекать информацию, представленную в таблицах, на линейной, столбчатой или круговой диаграммах, интерпретировать представленные данные, использовать данные при решении задач.</w:t>
      </w:r>
    </w:p>
    <w:p w:rsidR="00741617" w:rsidRPr="00A32D90" w:rsidRDefault="00415051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A32D90">
        <w:rPr>
          <w:rFonts w:ascii="Times New Roman" w:hAnsi="Times New Roman"/>
          <w:color w:val="000000"/>
          <w:sz w:val="28"/>
          <w:szCs w:val="28"/>
          <w:lang w:val="ru-RU"/>
        </w:rPr>
        <w:t>Представлять информацию с помощью таблиц, линейной и столбчатой диаграмм.</w:t>
      </w:r>
    </w:p>
    <w:p w:rsidR="00741617" w:rsidRPr="00A32D90" w:rsidRDefault="00415051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bookmarkStart w:id="15" w:name="_Toc124426214"/>
      <w:bookmarkEnd w:id="15"/>
      <w:r w:rsidRPr="00A32D90">
        <w:rPr>
          <w:rFonts w:ascii="Times New Roman" w:hAnsi="Times New Roman"/>
          <w:b/>
          <w:color w:val="000000"/>
          <w:sz w:val="28"/>
          <w:szCs w:val="28"/>
          <w:lang w:val="ru-RU"/>
        </w:rPr>
        <w:t>Наглядная геометрия</w:t>
      </w:r>
    </w:p>
    <w:p w:rsidR="00741617" w:rsidRPr="00A32D90" w:rsidRDefault="00415051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A32D90">
        <w:rPr>
          <w:rFonts w:ascii="Times New Roman" w:hAnsi="Times New Roman"/>
          <w:color w:val="000000"/>
          <w:sz w:val="28"/>
          <w:szCs w:val="28"/>
          <w:lang w:val="ru-RU"/>
        </w:rPr>
        <w:t>Приводить примеры объектов окружающего мира, имеющих форму изученных геометрических плоских и пространственных фигур, примеры равных и симметричных фигур.</w:t>
      </w:r>
    </w:p>
    <w:p w:rsidR="00741617" w:rsidRPr="00A32D90" w:rsidRDefault="00415051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A32D90">
        <w:rPr>
          <w:rFonts w:ascii="Times New Roman" w:hAnsi="Times New Roman"/>
          <w:color w:val="000000"/>
          <w:sz w:val="28"/>
          <w:szCs w:val="28"/>
          <w:lang w:val="ru-RU"/>
        </w:rPr>
        <w:t>Изображать с помощью циркуля, линейки, транспортира на нелинованной и клетчатой бумаге изученные плоские геометрические фигуры и конфигурации, симметричные фигуры.</w:t>
      </w:r>
    </w:p>
    <w:p w:rsidR="00741617" w:rsidRPr="00A32D90" w:rsidRDefault="00415051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A32D90">
        <w:rPr>
          <w:rFonts w:ascii="Times New Roman" w:hAnsi="Times New Roman"/>
          <w:color w:val="000000"/>
          <w:sz w:val="28"/>
          <w:szCs w:val="28"/>
          <w:lang w:val="ru-RU"/>
        </w:rPr>
        <w:t>Пользоваться геометрическими понятиями: равенство фигур, симметрия, использовать терминологию, связанную с симметрией: ось симметрии, центр симметрии.</w:t>
      </w:r>
    </w:p>
    <w:p w:rsidR="00741617" w:rsidRPr="00A32D90" w:rsidRDefault="00415051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A32D90">
        <w:rPr>
          <w:rFonts w:ascii="Times New Roman" w:hAnsi="Times New Roman"/>
          <w:color w:val="000000"/>
          <w:sz w:val="28"/>
          <w:szCs w:val="28"/>
          <w:lang w:val="ru-RU"/>
        </w:rPr>
        <w:t>Находить величины углов измерением с помощью транспортира, строить углы заданной величины, пользоваться при решении задач градусной мерой углов, распознавать на чертежах острый, прямой, развёрнутый и тупой углы.</w:t>
      </w:r>
    </w:p>
    <w:p w:rsidR="00741617" w:rsidRPr="00A32D90" w:rsidRDefault="00415051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A32D90">
        <w:rPr>
          <w:rFonts w:ascii="Times New Roman" w:hAnsi="Times New Roman"/>
          <w:color w:val="000000"/>
          <w:sz w:val="28"/>
          <w:szCs w:val="28"/>
          <w:lang w:val="ru-RU"/>
        </w:rPr>
        <w:t>Вычислять длину ломаной, периметр многоугольника, пользоваться единицами измерения длины, выражать одни единицы измерения длины через другие.</w:t>
      </w:r>
    </w:p>
    <w:p w:rsidR="00741617" w:rsidRPr="00A32D90" w:rsidRDefault="00415051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A32D90">
        <w:rPr>
          <w:rFonts w:ascii="Times New Roman" w:hAnsi="Times New Roman"/>
          <w:color w:val="000000"/>
          <w:sz w:val="28"/>
          <w:szCs w:val="28"/>
          <w:lang w:val="ru-RU"/>
        </w:rPr>
        <w:t>Находить, используя чертёжные инструменты, расстояния: между двумя точками, от точки до прямой, длину пути на квадратной сетке.</w:t>
      </w:r>
    </w:p>
    <w:p w:rsidR="00741617" w:rsidRPr="00A32D90" w:rsidRDefault="00415051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A32D90">
        <w:rPr>
          <w:rFonts w:ascii="Times New Roman" w:hAnsi="Times New Roman"/>
          <w:color w:val="000000"/>
          <w:sz w:val="28"/>
          <w:szCs w:val="28"/>
          <w:lang w:val="ru-RU"/>
        </w:rPr>
        <w:t>Вычислять площадь фигур, составленных из прямоугольников, использовать разбиение на прямоугольники, на равные фигуры, достраивание до прямоугольника, пользоваться основными единицами измерения площади, выражать одни единицы измерения площади через другие.</w:t>
      </w:r>
    </w:p>
    <w:p w:rsidR="00741617" w:rsidRPr="00A32D90" w:rsidRDefault="00415051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A32D90">
        <w:rPr>
          <w:rFonts w:ascii="Times New Roman" w:hAnsi="Times New Roman"/>
          <w:color w:val="000000"/>
          <w:sz w:val="28"/>
          <w:szCs w:val="28"/>
          <w:lang w:val="ru-RU"/>
        </w:rPr>
        <w:t>Распознавать на моделях и изображениях пирамиду, конус, цилиндр, использовать терминологию: вершина, ребро, грань, основание, развёртка.</w:t>
      </w:r>
    </w:p>
    <w:p w:rsidR="00741617" w:rsidRPr="00A32D90" w:rsidRDefault="00415051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A32D90">
        <w:rPr>
          <w:rFonts w:ascii="Times New Roman" w:hAnsi="Times New Roman"/>
          <w:color w:val="000000"/>
          <w:sz w:val="28"/>
          <w:szCs w:val="28"/>
          <w:lang w:val="ru-RU"/>
        </w:rPr>
        <w:t>Изображать на клетчатой бумаге прямоугольный параллелепипед.</w:t>
      </w:r>
    </w:p>
    <w:p w:rsidR="00741617" w:rsidRPr="00A32D90" w:rsidRDefault="00415051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A32D90">
        <w:rPr>
          <w:rFonts w:ascii="Times New Roman" w:hAnsi="Times New Roman"/>
          <w:color w:val="000000"/>
          <w:sz w:val="28"/>
          <w:szCs w:val="28"/>
          <w:lang w:val="ru-RU"/>
        </w:rPr>
        <w:t xml:space="preserve">Вычислять объём прямоугольного параллелепипеда, куба, пользоваться основными единицами измерения объёма; </w:t>
      </w:r>
    </w:p>
    <w:p w:rsidR="00741617" w:rsidRPr="00A32D90" w:rsidRDefault="00415051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A32D90">
        <w:rPr>
          <w:rFonts w:ascii="Times New Roman" w:hAnsi="Times New Roman"/>
          <w:color w:val="000000"/>
          <w:sz w:val="28"/>
          <w:szCs w:val="28"/>
          <w:lang w:val="ru-RU"/>
        </w:rPr>
        <w:t>Решать несложные задачи на нахождение геометрических величин в практических ситуациях.</w:t>
      </w:r>
    </w:p>
    <w:p w:rsidR="00741617" w:rsidRPr="00A32D90" w:rsidRDefault="00741617">
      <w:pPr>
        <w:rPr>
          <w:sz w:val="28"/>
          <w:szCs w:val="28"/>
          <w:lang w:val="ru-RU"/>
        </w:rPr>
        <w:sectPr w:rsidR="00741617" w:rsidRPr="00A32D90">
          <w:pgSz w:w="11906" w:h="16383"/>
          <w:pgMar w:top="1134" w:right="850" w:bottom="1134" w:left="1701" w:header="720" w:footer="720" w:gutter="0"/>
          <w:cols w:space="720"/>
        </w:sectPr>
      </w:pPr>
      <w:bookmarkStart w:id="16" w:name="block-3390690"/>
    </w:p>
    <w:bookmarkEnd w:id="16"/>
    <w:p w:rsidR="00741617" w:rsidRDefault="00415051">
      <w:pPr>
        <w:spacing w:after="0"/>
        <w:ind w:left="120"/>
        <w:rPr>
          <w:sz w:val="28"/>
          <w:szCs w:val="28"/>
        </w:rPr>
      </w:pPr>
      <w:r w:rsidRPr="00A32D90">
        <w:rPr>
          <w:rFonts w:ascii="Times New Roman" w:hAnsi="Times New Roman"/>
          <w:b/>
          <w:color w:val="000000"/>
          <w:sz w:val="28"/>
          <w:szCs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  <w:szCs w:val="28"/>
        </w:rPr>
        <w:t xml:space="preserve">ТЕМАТИЧЕСКОЕ ПЛАНИРОВАНИЕ </w:t>
      </w:r>
    </w:p>
    <w:p w:rsidR="00741617" w:rsidRDefault="00415051">
      <w:pPr>
        <w:spacing w:after="0"/>
        <w:ind w:left="120"/>
        <w:rPr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 xml:space="preserve"> 6 КЛАСС </w:t>
      </w:r>
    </w:p>
    <w:tbl>
      <w:tblPr>
        <w:tblW w:w="0" w:type="auto"/>
        <w:tblCellSpacing w:w="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01"/>
        <w:gridCol w:w="3631"/>
        <w:gridCol w:w="1316"/>
        <w:gridCol w:w="2092"/>
        <w:gridCol w:w="2173"/>
        <w:gridCol w:w="3519"/>
      </w:tblGrid>
      <w:tr w:rsidR="00741617">
        <w:trPr>
          <w:trHeight w:val="144"/>
          <w:tblCellSpacing w:w="0" w:type="dxa"/>
        </w:trPr>
        <w:tc>
          <w:tcPr>
            <w:tcW w:w="49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41617" w:rsidRDefault="00415051">
            <w:pPr>
              <w:spacing w:after="0"/>
              <w:ind w:left="135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№ п/п </w:t>
            </w:r>
          </w:p>
          <w:p w:rsidR="00741617" w:rsidRDefault="00741617">
            <w:pPr>
              <w:spacing w:after="0"/>
              <w:ind w:left="135"/>
              <w:rPr>
                <w:sz w:val="28"/>
                <w:szCs w:val="28"/>
              </w:rPr>
            </w:pPr>
          </w:p>
        </w:tc>
        <w:tc>
          <w:tcPr>
            <w:tcW w:w="25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41617" w:rsidRDefault="00415051">
            <w:pPr>
              <w:spacing w:after="0"/>
              <w:ind w:left="135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Наименование разделов и тем программы </w:t>
            </w:r>
          </w:p>
          <w:p w:rsidR="00741617" w:rsidRDefault="00741617">
            <w:pPr>
              <w:spacing w:after="0"/>
              <w:ind w:left="135"/>
              <w:rPr>
                <w:sz w:val="28"/>
                <w:szCs w:val="28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41617" w:rsidRDefault="00415051">
            <w:pPr>
              <w:spacing w:after="0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Количество часов</w:t>
            </w:r>
          </w:p>
        </w:tc>
        <w:tc>
          <w:tcPr>
            <w:tcW w:w="278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41617" w:rsidRDefault="00415051">
            <w:pPr>
              <w:spacing w:after="0"/>
              <w:ind w:left="135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Электронные (цифровые) образовательные ресурсы </w:t>
            </w:r>
          </w:p>
          <w:p w:rsidR="00741617" w:rsidRDefault="00741617">
            <w:pPr>
              <w:spacing w:after="0"/>
              <w:ind w:left="135"/>
              <w:rPr>
                <w:sz w:val="28"/>
                <w:szCs w:val="28"/>
              </w:rPr>
            </w:pPr>
          </w:p>
        </w:tc>
      </w:tr>
      <w:tr w:rsidR="00741617">
        <w:trPr>
          <w:trHeight w:val="144"/>
          <w:tblCellSpacing w:w="0" w:type="dxa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41617" w:rsidRDefault="00741617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41617" w:rsidRDefault="00741617">
            <w:pPr>
              <w:rPr>
                <w:sz w:val="28"/>
                <w:szCs w:val="28"/>
              </w:rPr>
            </w:pP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741617" w:rsidRDefault="00415051">
            <w:pPr>
              <w:spacing w:after="0"/>
              <w:ind w:left="135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Всего </w:t>
            </w:r>
          </w:p>
          <w:p w:rsidR="00741617" w:rsidRDefault="00741617">
            <w:pPr>
              <w:spacing w:after="0"/>
              <w:ind w:left="135"/>
              <w:rPr>
                <w:sz w:val="28"/>
                <w:szCs w:val="28"/>
              </w:rPr>
            </w:pP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741617" w:rsidRDefault="00415051">
            <w:pPr>
              <w:spacing w:after="0"/>
              <w:ind w:left="135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Контрольные работы </w:t>
            </w:r>
          </w:p>
          <w:p w:rsidR="00741617" w:rsidRDefault="00741617">
            <w:pPr>
              <w:spacing w:after="0"/>
              <w:ind w:left="135"/>
              <w:rPr>
                <w:sz w:val="28"/>
                <w:szCs w:val="28"/>
              </w:rPr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741617" w:rsidRDefault="00415051">
            <w:pPr>
              <w:spacing w:after="0"/>
              <w:ind w:left="135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Практические работы </w:t>
            </w:r>
          </w:p>
          <w:p w:rsidR="00741617" w:rsidRDefault="00741617">
            <w:pPr>
              <w:spacing w:after="0"/>
              <w:ind w:left="135"/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41617" w:rsidRDefault="00741617">
            <w:pPr>
              <w:rPr>
                <w:sz w:val="28"/>
                <w:szCs w:val="28"/>
              </w:rPr>
            </w:pPr>
          </w:p>
        </w:tc>
      </w:tr>
      <w:tr w:rsidR="00741617" w:rsidRPr="00A32D90">
        <w:trPr>
          <w:trHeight w:val="144"/>
          <w:tblCellSpacing w:w="0" w:type="dxa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741617" w:rsidRDefault="00415051">
            <w:pPr>
              <w:spacing w:after="0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741617" w:rsidRDefault="00415051">
            <w:pPr>
              <w:spacing w:after="0"/>
              <w:ind w:left="135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Натуральные числа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741617" w:rsidRDefault="00415051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30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741617" w:rsidRDefault="00415051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741617" w:rsidRDefault="00741617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741617" w:rsidRPr="00A32D90" w:rsidRDefault="00415051">
            <w:pPr>
              <w:spacing w:after="0"/>
              <w:ind w:left="135"/>
              <w:rPr>
                <w:sz w:val="28"/>
                <w:szCs w:val="28"/>
                <w:lang w:val="ru-RU"/>
              </w:rPr>
            </w:pPr>
            <w:r w:rsidRPr="00A32D90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414736</w:t>
              </w:r>
            </w:hyperlink>
          </w:p>
        </w:tc>
      </w:tr>
      <w:tr w:rsidR="00741617" w:rsidRPr="00A32D90">
        <w:trPr>
          <w:trHeight w:val="144"/>
          <w:tblCellSpacing w:w="0" w:type="dxa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741617" w:rsidRDefault="00415051">
            <w:pPr>
              <w:spacing w:after="0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741617" w:rsidRPr="00A32D90" w:rsidRDefault="00415051">
            <w:pPr>
              <w:spacing w:after="0"/>
              <w:ind w:left="135"/>
              <w:rPr>
                <w:sz w:val="28"/>
                <w:szCs w:val="28"/>
                <w:lang w:val="ru-RU"/>
              </w:rPr>
            </w:pPr>
            <w:r w:rsidRPr="00A32D90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Наглядная геометрия. Прямые на плоскости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741617" w:rsidRDefault="00415051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A32D90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7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741617" w:rsidRDefault="00741617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741617" w:rsidRDefault="00741617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741617" w:rsidRPr="00A32D90" w:rsidRDefault="00415051">
            <w:pPr>
              <w:spacing w:after="0"/>
              <w:ind w:left="135"/>
              <w:rPr>
                <w:sz w:val="28"/>
                <w:szCs w:val="28"/>
                <w:lang w:val="ru-RU"/>
              </w:rPr>
            </w:pPr>
            <w:r w:rsidRPr="00A32D90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414736</w:t>
              </w:r>
            </w:hyperlink>
          </w:p>
        </w:tc>
      </w:tr>
      <w:tr w:rsidR="00741617" w:rsidRPr="00A32D90">
        <w:trPr>
          <w:trHeight w:val="144"/>
          <w:tblCellSpacing w:w="0" w:type="dxa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741617" w:rsidRDefault="00415051">
            <w:pPr>
              <w:spacing w:after="0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741617" w:rsidRDefault="00415051">
            <w:pPr>
              <w:spacing w:after="0"/>
              <w:ind w:left="135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Дроби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741617" w:rsidRDefault="00415051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32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741617" w:rsidRDefault="00415051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741617" w:rsidRDefault="00415051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741617" w:rsidRPr="00A32D90" w:rsidRDefault="00415051">
            <w:pPr>
              <w:spacing w:after="0"/>
              <w:ind w:left="135"/>
              <w:rPr>
                <w:sz w:val="28"/>
                <w:szCs w:val="28"/>
                <w:lang w:val="ru-RU"/>
              </w:rPr>
            </w:pPr>
            <w:r w:rsidRPr="00A32D90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414736</w:t>
              </w:r>
            </w:hyperlink>
          </w:p>
        </w:tc>
      </w:tr>
      <w:tr w:rsidR="00741617" w:rsidRPr="00A32D90">
        <w:trPr>
          <w:trHeight w:val="144"/>
          <w:tblCellSpacing w:w="0" w:type="dxa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741617" w:rsidRDefault="00415051">
            <w:pPr>
              <w:spacing w:after="0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741617" w:rsidRDefault="00415051">
            <w:pPr>
              <w:spacing w:after="0"/>
              <w:ind w:left="135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Наглядная геометрия. Симметрия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741617" w:rsidRDefault="00415051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6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741617" w:rsidRDefault="00741617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741617" w:rsidRDefault="00415051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741617" w:rsidRPr="00A32D90" w:rsidRDefault="00415051">
            <w:pPr>
              <w:spacing w:after="0"/>
              <w:ind w:left="135"/>
              <w:rPr>
                <w:sz w:val="28"/>
                <w:szCs w:val="28"/>
                <w:lang w:val="ru-RU"/>
              </w:rPr>
            </w:pPr>
            <w:r w:rsidRPr="00A32D90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414736</w:t>
              </w:r>
            </w:hyperlink>
          </w:p>
        </w:tc>
      </w:tr>
      <w:tr w:rsidR="00741617" w:rsidRPr="00A32D90">
        <w:trPr>
          <w:trHeight w:val="144"/>
          <w:tblCellSpacing w:w="0" w:type="dxa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741617" w:rsidRDefault="00415051">
            <w:pPr>
              <w:spacing w:after="0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741617" w:rsidRDefault="00415051">
            <w:pPr>
              <w:spacing w:after="0"/>
              <w:ind w:left="135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Выражения с буквами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741617" w:rsidRDefault="00415051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6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741617" w:rsidRDefault="00741617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741617" w:rsidRDefault="00741617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741617" w:rsidRPr="00A32D90" w:rsidRDefault="00415051">
            <w:pPr>
              <w:spacing w:after="0"/>
              <w:ind w:left="135"/>
              <w:rPr>
                <w:sz w:val="28"/>
                <w:szCs w:val="28"/>
                <w:lang w:val="ru-RU"/>
              </w:rPr>
            </w:pPr>
            <w:r w:rsidRPr="00A32D90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414736</w:t>
              </w:r>
            </w:hyperlink>
          </w:p>
        </w:tc>
      </w:tr>
      <w:tr w:rsidR="00741617" w:rsidRPr="00A32D90">
        <w:trPr>
          <w:trHeight w:val="144"/>
          <w:tblCellSpacing w:w="0" w:type="dxa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741617" w:rsidRDefault="00415051">
            <w:pPr>
              <w:spacing w:after="0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741617" w:rsidRPr="00A32D90" w:rsidRDefault="00415051">
            <w:pPr>
              <w:spacing w:after="0"/>
              <w:ind w:left="135"/>
              <w:rPr>
                <w:sz w:val="28"/>
                <w:szCs w:val="28"/>
                <w:lang w:val="ru-RU"/>
              </w:rPr>
            </w:pPr>
            <w:r w:rsidRPr="00A32D90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Наглядная геометрия. Фигуры на плоскости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741617" w:rsidRDefault="00415051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A32D90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14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741617" w:rsidRDefault="00415051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741617" w:rsidRDefault="00415051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741617" w:rsidRPr="00A32D90" w:rsidRDefault="00415051">
            <w:pPr>
              <w:spacing w:after="0"/>
              <w:ind w:left="135"/>
              <w:rPr>
                <w:sz w:val="28"/>
                <w:szCs w:val="28"/>
                <w:lang w:val="ru-RU"/>
              </w:rPr>
            </w:pPr>
            <w:r w:rsidRPr="00A32D90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414736</w:t>
              </w:r>
            </w:hyperlink>
          </w:p>
        </w:tc>
      </w:tr>
      <w:tr w:rsidR="00741617" w:rsidRPr="00A32D90">
        <w:trPr>
          <w:trHeight w:val="144"/>
          <w:tblCellSpacing w:w="0" w:type="dxa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741617" w:rsidRDefault="00415051">
            <w:pPr>
              <w:spacing w:after="0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741617" w:rsidRDefault="00415051">
            <w:pPr>
              <w:spacing w:after="0"/>
              <w:ind w:left="135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Положительные и отрицательные числа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741617" w:rsidRDefault="00415051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40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741617" w:rsidRDefault="00415051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741617" w:rsidRDefault="00741617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741617" w:rsidRPr="00A32D90" w:rsidRDefault="00415051">
            <w:pPr>
              <w:spacing w:after="0"/>
              <w:ind w:left="135"/>
              <w:rPr>
                <w:sz w:val="28"/>
                <w:szCs w:val="28"/>
                <w:lang w:val="ru-RU"/>
              </w:rPr>
            </w:pPr>
            <w:r w:rsidRPr="00A32D90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414736</w:t>
              </w:r>
            </w:hyperlink>
          </w:p>
        </w:tc>
      </w:tr>
      <w:tr w:rsidR="00741617" w:rsidRPr="00A32D90">
        <w:trPr>
          <w:trHeight w:val="144"/>
          <w:tblCellSpacing w:w="0" w:type="dxa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741617" w:rsidRDefault="00415051">
            <w:pPr>
              <w:spacing w:after="0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741617" w:rsidRDefault="00415051">
            <w:pPr>
              <w:spacing w:after="0"/>
              <w:ind w:left="135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Представление данных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741617" w:rsidRDefault="00415051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6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741617" w:rsidRDefault="00741617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741617" w:rsidRDefault="00415051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741617" w:rsidRPr="00A32D90" w:rsidRDefault="00415051">
            <w:pPr>
              <w:spacing w:after="0"/>
              <w:ind w:left="135"/>
              <w:rPr>
                <w:sz w:val="28"/>
                <w:szCs w:val="28"/>
                <w:lang w:val="ru-RU"/>
              </w:rPr>
            </w:pPr>
            <w:r w:rsidRPr="00A32D90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414736</w:t>
              </w:r>
            </w:hyperlink>
          </w:p>
        </w:tc>
      </w:tr>
      <w:tr w:rsidR="00741617" w:rsidRPr="00A32D90">
        <w:trPr>
          <w:trHeight w:val="144"/>
          <w:tblCellSpacing w:w="0" w:type="dxa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741617" w:rsidRDefault="00415051">
            <w:pPr>
              <w:spacing w:after="0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9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741617" w:rsidRPr="00A32D90" w:rsidRDefault="00415051">
            <w:pPr>
              <w:spacing w:after="0"/>
              <w:ind w:left="135"/>
              <w:rPr>
                <w:sz w:val="28"/>
                <w:szCs w:val="28"/>
                <w:lang w:val="ru-RU"/>
              </w:rPr>
            </w:pPr>
            <w:r w:rsidRPr="00A32D90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Наглядная геометрия. Фигуры в пространстве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741617" w:rsidRDefault="00415051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A32D90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9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741617" w:rsidRDefault="00741617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741617" w:rsidRDefault="00415051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741617" w:rsidRPr="00A32D90" w:rsidRDefault="00415051">
            <w:pPr>
              <w:spacing w:after="0"/>
              <w:ind w:left="135"/>
              <w:rPr>
                <w:sz w:val="28"/>
                <w:szCs w:val="28"/>
                <w:lang w:val="ru-RU"/>
              </w:rPr>
            </w:pPr>
            <w:r w:rsidRPr="00A32D90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414736</w:t>
              </w:r>
            </w:hyperlink>
          </w:p>
        </w:tc>
      </w:tr>
      <w:tr w:rsidR="00741617" w:rsidRPr="00A32D90">
        <w:trPr>
          <w:trHeight w:val="144"/>
          <w:tblCellSpacing w:w="0" w:type="dxa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741617" w:rsidRDefault="00415051">
            <w:pPr>
              <w:spacing w:after="0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741617" w:rsidRDefault="00415051">
            <w:pPr>
              <w:spacing w:after="0"/>
              <w:ind w:left="135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Повторение, обобщение, систематизация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741617" w:rsidRDefault="00415051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20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741617" w:rsidRDefault="00415051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741617" w:rsidRDefault="00741617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741617" w:rsidRPr="00A32D90" w:rsidRDefault="00415051">
            <w:pPr>
              <w:spacing w:after="0"/>
              <w:ind w:left="135"/>
              <w:rPr>
                <w:sz w:val="28"/>
                <w:szCs w:val="28"/>
                <w:lang w:val="ru-RU"/>
              </w:rPr>
            </w:pPr>
            <w:r w:rsidRPr="00A32D90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414736</w:t>
              </w:r>
            </w:hyperlink>
          </w:p>
        </w:tc>
      </w:tr>
      <w:tr w:rsidR="00741617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41617" w:rsidRPr="00A32D90" w:rsidRDefault="00415051">
            <w:pPr>
              <w:spacing w:after="0"/>
              <w:ind w:left="135"/>
              <w:rPr>
                <w:sz w:val="28"/>
                <w:szCs w:val="28"/>
                <w:lang w:val="ru-RU"/>
              </w:rPr>
            </w:pPr>
            <w:r w:rsidRPr="00A32D90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ОБЩЕЕ КОЛИЧЕСТВО ЧАСОВ ПО ПРОГРАММЕ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741617" w:rsidRDefault="00415051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A32D90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170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741617" w:rsidRDefault="00415051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5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741617" w:rsidRDefault="00415051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5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741617" w:rsidRDefault="00741617">
            <w:pPr>
              <w:rPr>
                <w:sz w:val="28"/>
                <w:szCs w:val="28"/>
              </w:rPr>
            </w:pPr>
          </w:p>
        </w:tc>
      </w:tr>
    </w:tbl>
    <w:p w:rsidR="00741617" w:rsidRDefault="00741617">
      <w:pPr>
        <w:rPr>
          <w:sz w:val="28"/>
          <w:szCs w:val="28"/>
        </w:rPr>
        <w:sectPr w:rsidR="00741617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17" w:name="block-3390686"/>
    </w:p>
    <w:bookmarkEnd w:id="17"/>
    <w:p w:rsidR="00741617" w:rsidRDefault="00415051">
      <w:pPr>
        <w:spacing w:after="0"/>
        <w:ind w:left="120"/>
        <w:rPr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lastRenderedPageBreak/>
        <w:t xml:space="preserve"> ПОУРОЧНОЕ ПЛАНИРОВАНИЕ </w:t>
      </w:r>
    </w:p>
    <w:p w:rsidR="00741617" w:rsidRDefault="00415051">
      <w:pPr>
        <w:spacing w:after="0"/>
        <w:ind w:left="120"/>
        <w:rPr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 xml:space="preserve"> 6 КЛАСС </w:t>
      </w:r>
    </w:p>
    <w:tbl>
      <w:tblPr>
        <w:tblW w:w="0" w:type="auto"/>
        <w:tblCellSpacing w:w="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55"/>
        <w:gridCol w:w="2741"/>
        <w:gridCol w:w="1052"/>
        <w:gridCol w:w="2092"/>
        <w:gridCol w:w="2173"/>
        <w:gridCol w:w="1516"/>
        <w:gridCol w:w="3503"/>
      </w:tblGrid>
      <w:tr w:rsidR="00741617">
        <w:trPr>
          <w:trHeight w:val="144"/>
          <w:tblCellSpacing w:w="0" w:type="dxa"/>
        </w:trPr>
        <w:tc>
          <w:tcPr>
            <w:tcW w:w="4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41617" w:rsidRDefault="00415051">
            <w:pPr>
              <w:spacing w:after="0"/>
              <w:ind w:left="135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№ п/п </w:t>
            </w:r>
          </w:p>
          <w:p w:rsidR="00741617" w:rsidRDefault="00741617">
            <w:pPr>
              <w:spacing w:after="0"/>
              <w:ind w:left="135"/>
              <w:rPr>
                <w:sz w:val="28"/>
                <w:szCs w:val="28"/>
              </w:rPr>
            </w:pPr>
          </w:p>
        </w:tc>
        <w:tc>
          <w:tcPr>
            <w:tcW w:w="30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41617" w:rsidRDefault="00415051">
            <w:pPr>
              <w:spacing w:after="0"/>
              <w:ind w:left="135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Тема урока </w:t>
            </w:r>
          </w:p>
          <w:p w:rsidR="00741617" w:rsidRDefault="00741617">
            <w:pPr>
              <w:spacing w:after="0"/>
              <w:ind w:left="135"/>
              <w:rPr>
                <w:sz w:val="28"/>
                <w:szCs w:val="28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41617" w:rsidRDefault="00415051">
            <w:pPr>
              <w:spacing w:after="0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Количество часов</w:t>
            </w:r>
          </w:p>
        </w:tc>
        <w:tc>
          <w:tcPr>
            <w:tcW w:w="114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41617" w:rsidRDefault="00415051">
            <w:pPr>
              <w:spacing w:after="0"/>
              <w:ind w:left="135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Дата изучения </w:t>
            </w:r>
          </w:p>
          <w:p w:rsidR="00741617" w:rsidRDefault="00741617">
            <w:pPr>
              <w:spacing w:after="0"/>
              <w:ind w:left="135"/>
              <w:rPr>
                <w:sz w:val="28"/>
                <w:szCs w:val="28"/>
              </w:rPr>
            </w:pPr>
          </w:p>
        </w:tc>
        <w:tc>
          <w:tcPr>
            <w:tcW w:w="197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41617" w:rsidRDefault="00415051">
            <w:pPr>
              <w:spacing w:after="0"/>
              <w:ind w:left="135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Электронные цифровые образовательные ресурсы </w:t>
            </w:r>
          </w:p>
          <w:p w:rsidR="00741617" w:rsidRDefault="00741617">
            <w:pPr>
              <w:spacing w:after="0"/>
              <w:ind w:left="135"/>
              <w:rPr>
                <w:sz w:val="28"/>
                <w:szCs w:val="28"/>
              </w:rPr>
            </w:pPr>
          </w:p>
        </w:tc>
      </w:tr>
      <w:tr w:rsidR="00741617">
        <w:trPr>
          <w:trHeight w:val="144"/>
          <w:tblCellSpacing w:w="0" w:type="dxa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41617" w:rsidRDefault="00741617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41617" w:rsidRDefault="00741617">
            <w:pPr>
              <w:rPr>
                <w:sz w:val="28"/>
                <w:szCs w:val="28"/>
              </w:rPr>
            </w:pP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41617" w:rsidRDefault="00415051">
            <w:pPr>
              <w:spacing w:after="0"/>
              <w:ind w:left="135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Всего </w:t>
            </w:r>
          </w:p>
          <w:p w:rsidR="00741617" w:rsidRDefault="00741617">
            <w:pPr>
              <w:spacing w:after="0"/>
              <w:ind w:left="135"/>
              <w:rPr>
                <w:sz w:val="28"/>
                <w:szCs w:val="28"/>
              </w:rPr>
            </w:pP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41617" w:rsidRDefault="00415051">
            <w:pPr>
              <w:spacing w:after="0"/>
              <w:ind w:left="135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Контрольные работы </w:t>
            </w:r>
          </w:p>
          <w:p w:rsidR="00741617" w:rsidRDefault="00741617">
            <w:pPr>
              <w:spacing w:after="0"/>
              <w:ind w:left="135"/>
              <w:rPr>
                <w:sz w:val="28"/>
                <w:szCs w:val="28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41617" w:rsidRDefault="00415051">
            <w:pPr>
              <w:spacing w:after="0"/>
              <w:ind w:left="135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Практические работы </w:t>
            </w:r>
          </w:p>
          <w:p w:rsidR="00741617" w:rsidRDefault="00741617">
            <w:pPr>
              <w:spacing w:after="0"/>
              <w:ind w:left="135"/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41617" w:rsidRDefault="00741617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41617" w:rsidRDefault="00741617">
            <w:pPr>
              <w:rPr>
                <w:sz w:val="28"/>
                <w:szCs w:val="28"/>
              </w:rPr>
            </w:pPr>
          </w:p>
        </w:tc>
      </w:tr>
      <w:tr w:rsidR="00741617" w:rsidRPr="007C55C2">
        <w:trPr>
          <w:trHeight w:val="144"/>
          <w:tblCellSpacing w:w="0" w:type="dxa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41617" w:rsidRDefault="00415051">
            <w:pPr>
              <w:spacing w:after="0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41617" w:rsidRPr="00A32D90" w:rsidRDefault="007C55C2">
            <w:pPr>
              <w:spacing w:after="0"/>
              <w:ind w:left="135"/>
              <w:rPr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Вводный инструктаж по охране труда и технике безопасности. </w:t>
            </w:r>
            <w:r w:rsidR="00415051" w:rsidRPr="00A32D90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Арифметические действия с мно</w:t>
            </w:r>
            <w:bookmarkStart w:id="18" w:name="_GoBack"/>
            <w:bookmarkEnd w:id="18"/>
            <w:r w:rsidR="00415051" w:rsidRPr="00A32D90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гозначными натуральными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41617" w:rsidRDefault="00415051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A32D90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41617" w:rsidRDefault="00741617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41617" w:rsidRDefault="00741617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41617" w:rsidRDefault="00741617">
            <w:pPr>
              <w:spacing w:after="0"/>
              <w:ind w:left="135"/>
              <w:rPr>
                <w:sz w:val="28"/>
                <w:szCs w:val="28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41617" w:rsidRPr="00A32D90" w:rsidRDefault="00415051">
            <w:pPr>
              <w:spacing w:after="0"/>
              <w:ind w:left="135"/>
              <w:rPr>
                <w:sz w:val="28"/>
                <w:szCs w:val="28"/>
                <w:lang w:val="ru-RU"/>
              </w:rPr>
            </w:pPr>
            <w:r w:rsidRPr="00A32D90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a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208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ec</w:t>
              </w:r>
            </w:hyperlink>
          </w:p>
        </w:tc>
      </w:tr>
      <w:tr w:rsidR="00741617" w:rsidRPr="007C55C2">
        <w:trPr>
          <w:trHeight w:val="144"/>
          <w:tblCellSpacing w:w="0" w:type="dxa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41617" w:rsidRDefault="00415051">
            <w:pPr>
              <w:spacing w:after="0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41617" w:rsidRPr="00A32D90" w:rsidRDefault="00415051">
            <w:pPr>
              <w:spacing w:after="0"/>
              <w:ind w:left="135"/>
              <w:rPr>
                <w:sz w:val="28"/>
                <w:szCs w:val="28"/>
                <w:lang w:val="ru-RU"/>
              </w:rPr>
            </w:pPr>
            <w:r w:rsidRPr="00A32D90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Арифметические действия с многозначными натуральными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41617" w:rsidRDefault="00415051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A32D90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41617" w:rsidRDefault="00741617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41617" w:rsidRDefault="00741617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41617" w:rsidRDefault="00741617">
            <w:pPr>
              <w:spacing w:after="0"/>
              <w:ind w:left="135"/>
              <w:rPr>
                <w:sz w:val="28"/>
                <w:szCs w:val="28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41617" w:rsidRPr="00A32D90" w:rsidRDefault="00415051">
            <w:pPr>
              <w:spacing w:after="0"/>
              <w:ind w:left="135"/>
              <w:rPr>
                <w:sz w:val="28"/>
                <w:szCs w:val="28"/>
                <w:lang w:val="ru-RU"/>
              </w:rPr>
            </w:pPr>
            <w:r w:rsidRPr="00A32D90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a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20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aea</w:t>
              </w:r>
            </w:hyperlink>
          </w:p>
        </w:tc>
      </w:tr>
      <w:tr w:rsidR="00741617" w:rsidRPr="007C55C2">
        <w:trPr>
          <w:trHeight w:val="144"/>
          <w:tblCellSpacing w:w="0" w:type="dxa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41617" w:rsidRDefault="00415051">
            <w:pPr>
              <w:spacing w:after="0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41617" w:rsidRPr="00A32D90" w:rsidRDefault="00415051">
            <w:pPr>
              <w:spacing w:after="0"/>
              <w:ind w:left="135"/>
              <w:rPr>
                <w:sz w:val="28"/>
                <w:szCs w:val="28"/>
                <w:lang w:val="ru-RU"/>
              </w:rPr>
            </w:pPr>
            <w:r w:rsidRPr="00A32D90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Арифметические действия с многозначными натуральными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41617" w:rsidRDefault="00415051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A32D90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41617" w:rsidRDefault="00741617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41617" w:rsidRDefault="00741617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41617" w:rsidRDefault="00741617">
            <w:pPr>
              <w:spacing w:after="0"/>
              <w:ind w:left="135"/>
              <w:rPr>
                <w:sz w:val="28"/>
                <w:szCs w:val="28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41617" w:rsidRPr="00A32D90" w:rsidRDefault="00415051">
            <w:pPr>
              <w:spacing w:after="0"/>
              <w:ind w:left="135"/>
              <w:rPr>
                <w:sz w:val="28"/>
                <w:szCs w:val="28"/>
                <w:lang w:val="ru-RU"/>
              </w:rPr>
            </w:pPr>
            <w:r w:rsidRPr="00A32D90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a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2140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e</w:t>
              </w:r>
            </w:hyperlink>
          </w:p>
        </w:tc>
      </w:tr>
      <w:tr w:rsidR="00741617" w:rsidRPr="007C55C2">
        <w:trPr>
          <w:trHeight w:val="144"/>
          <w:tblCellSpacing w:w="0" w:type="dxa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41617" w:rsidRDefault="00415051">
            <w:pPr>
              <w:spacing w:after="0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41617" w:rsidRPr="00A32D90" w:rsidRDefault="00415051">
            <w:pPr>
              <w:spacing w:after="0"/>
              <w:ind w:left="135"/>
              <w:rPr>
                <w:sz w:val="28"/>
                <w:szCs w:val="28"/>
                <w:lang w:val="ru-RU"/>
              </w:rPr>
            </w:pPr>
            <w:r w:rsidRPr="00A32D90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Арифметические действия с многозначными натуральными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41617" w:rsidRDefault="00415051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A32D90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41617" w:rsidRDefault="00741617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41617" w:rsidRDefault="00741617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41617" w:rsidRDefault="00741617">
            <w:pPr>
              <w:spacing w:after="0"/>
              <w:ind w:left="135"/>
              <w:rPr>
                <w:sz w:val="28"/>
                <w:szCs w:val="28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41617" w:rsidRPr="00A32D90" w:rsidRDefault="00415051">
            <w:pPr>
              <w:spacing w:after="0"/>
              <w:ind w:left="135"/>
              <w:rPr>
                <w:sz w:val="28"/>
                <w:szCs w:val="28"/>
                <w:lang w:val="ru-RU"/>
              </w:rPr>
            </w:pPr>
            <w:r w:rsidRPr="00A32D90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a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21580</w:t>
              </w:r>
            </w:hyperlink>
          </w:p>
        </w:tc>
      </w:tr>
      <w:tr w:rsidR="00741617" w:rsidRPr="007C55C2">
        <w:trPr>
          <w:trHeight w:val="144"/>
          <w:tblCellSpacing w:w="0" w:type="dxa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41617" w:rsidRDefault="00415051">
            <w:pPr>
              <w:spacing w:after="0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41617" w:rsidRPr="00A32D90" w:rsidRDefault="00415051">
            <w:pPr>
              <w:spacing w:after="0"/>
              <w:ind w:left="135"/>
              <w:rPr>
                <w:sz w:val="28"/>
                <w:szCs w:val="28"/>
                <w:lang w:val="ru-RU"/>
              </w:rPr>
            </w:pPr>
            <w:r w:rsidRPr="00A32D90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Арифметические действия с многозначными натуральными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41617" w:rsidRDefault="00415051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A32D90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41617" w:rsidRDefault="00741617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41617" w:rsidRDefault="00741617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41617" w:rsidRDefault="00741617">
            <w:pPr>
              <w:spacing w:after="0"/>
              <w:ind w:left="135"/>
              <w:rPr>
                <w:sz w:val="28"/>
                <w:szCs w:val="28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41617" w:rsidRPr="00A32D90" w:rsidRDefault="00415051">
            <w:pPr>
              <w:spacing w:after="0"/>
              <w:ind w:left="135"/>
              <w:rPr>
                <w:sz w:val="28"/>
                <w:szCs w:val="28"/>
                <w:lang w:val="ru-RU"/>
              </w:rPr>
            </w:pPr>
            <w:r w:rsidRPr="00A32D90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a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216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de</w:t>
              </w:r>
            </w:hyperlink>
          </w:p>
        </w:tc>
      </w:tr>
      <w:tr w:rsidR="00741617" w:rsidRPr="007C55C2">
        <w:trPr>
          <w:trHeight w:val="144"/>
          <w:tblCellSpacing w:w="0" w:type="dxa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41617" w:rsidRDefault="00415051">
            <w:pPr>
              <w:spacing w:after="0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41617" w:rsidRPr="00A32D90" w:rsidRDefault="00415051">
            <w:pPr>
              <w:spacing w:after="0"/>
              <w:ind w:left="135"/>
              <w:rPr>
                <w:sz w:val="28"/>
                <w:szCs w:val="28"/>
                <w:lang w:val="ru-RU"/>
              </w:rPr>
            </w:pPr>
            <w:r w:rsidRPr="00A32D90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Арифметические действия с многозначными натуральными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41617" w:rsidRDefault="00415051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A32D90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41617" w:rsidRDefault="00741617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41617" w:rsidRDefault="00741617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41617" w:rsidRDefault="00741617">
            <w:pPr>
              <w:spacing w:after="0"/>
              <w:ind w:left="135"/>
              <w:rPr>
                <w:sz w:val="28"/>
                <w:szCs w:val="28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41617" w:rsidRPr="00A32D90" w:rsidRDefault="00415051">
            <w:pPr>
              <w:spacing w:after="0"/>
              <w:ind w:left="135"/>
              <w:rPr>
                <w:sz w:val="28"/>
                <w:szCs w:val="28"/>
                <w:lang w:val="ru-RU"/>
              </w:rPr>
            </w:pPr>
            <w:r w:rsidRPr="00A32D90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a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2180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a</w:t>
              </w:r>
            </w:hyperlink>
          </w:p>
        </w:tc>
      </w:tr>
      <w:tr w:rsidR="00741617" w:rsidRPr="007C55C2">
        <w:trPr>
          <w:trHeight w:val="144"/>
          <w:tblCellSpacing w:w="0" w:type="dxa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41617" w:rsidRDefault="00415051">
            <w:pPr>
              <w:spacing w:after="0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41617" w:rsidRPr="00A32D90" w:rsidRDefault="00415051">
            <w:pPr>
              <w:spacing w:after="0"/>
              <w:ind w:left="135"/>
              <w:rPr>
                <w:sz w:val="28"/>
                <w:szCs w:val="28"/>
                <w:lang w:val="ru-RU"/>
              </w:rPr>
            </w:pPr>
            <w:r w:rsidRPr="00A32D90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Числовые выражения, порядок действий, использование скобок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41617" w:rsidRDefault="00415051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A32D90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41617" w:rsidRDefault="00741617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41617" w:rsidRDefault="00741617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41617" w:rsidRDefault="00741617">
            <w:pPr>
              <w:spacing w:after="0"/>
              <w:ind w:left="135"/>
              <w:rPr>
                <w:sz w:val="28"/>
                <w:szCs w:val="28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41617" w:rsidRPr="00A32D90" w:rsidRDefault="00415051">
            <w:pPr>
              <w:spacing w:after="0"/>
              <w:ind w:left="135"/>
              <w:rPr>
                <w:sz w:val="28"/>
                <w:szCs w:val="28"/>
                <w:lang w:val="ru-RU"/>
              </w:rPr>
            </w:pPr>
            <w:r w:rsidRPr="00A32D90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a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20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c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48</w:t>
              </w:r>
            </w:hyperlink>
          </w:p>
        </w:tc>
      </w:tr>
      <w:tr w:rsidR="00741617" w:rsidRPr="007C55C2">
        <w:trPr>
          <w:trHeight w:val="144"/>
          <w:tblCellSpacing w:w="0" w:type="dxa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41617" w:rsidRDefault="00415051">
            <w:pPr>
              <w:spacing w:after="0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41617" w:rsidRPr="00A32D90" w:rsidRDefault="00415051">
            <w:pPr>
              <w:spacing w:after="0"/>
              <w:ind w:left="135"/>
              <w:rPr>
                <w:sz w:val="28"/>
                <w:szCs w:val="28"/>
                <w:lang w:val="ru-RU"/>
              </w:rPr>
            </w:pPr>
            <w:r w:rsidRPr="00A32D90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Числовые выражения, порядок действий, использование скобок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41617" w:rsidRDefault="00415051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A32D90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41617" w:rsidRDefault="00741617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41617" w:rsidRDefault="00741617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41617" w:rsidRDefault="00741617">
            <w:pPr>
              <w:spacing w:after="0"/>
              <w:ind w:left="135"/>
              <w:rPr>
                <w:sz w:val="28"/>
                <w:szCs w:val="28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41617" w:rsidRPr="00A32D90" w:rsidRDefault="00415051">
            <w:pPr>
              <w:spacing w:after="0"/>
              <w:ind w:left="135"/>
              <w:rPr>
                <w:sz w:val="28"/>
                <w:szCs w:val="28"/>
                <w:lang w:val="ru-RU"/>
              </w:rPr>
            </w:pPr>
            <w:r w:rsidRPr="00A32D90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a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20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d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a</w:t>
              </w:r>
            </w:hyperlink>
          </w:p>
        </w:tc>
      </w:tr>
      <w:tr w:rsidR="00741617">
        <w:trPr>
          <w:trHeight w:val="144"/>
          <w:tblCellSpacing w:w="0" w:type="dxa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41617" w:rsidRDefault="00415051">
            <w:pPr>
              <w:spacing w:after="0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41617" w:rsidRPr="00A32D90" w:rsidRDefault="00415051">
            <w:pPr>
              <w:spacing w:after="0"/>
              <w:ind w:left="135"/>
              <w:rPr>
                <w:sz w:val="28"/>
                <w:szCs w:val="28"/>
                <w:lang w:val="ru-RU"/>
              </w:rPr>
            </w:pPr>
            <w:r w:rsidRPr="00A32D90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Числовые выражения, порядок действий, использование скобок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41617" w:rsidRDefault="00415051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A32D90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41617" w:rsidRDefault="00741617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41617" w:rsidRDefault="00741617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41617" w:rsidRDefault="00741617">
            <w:pPr>
              <w:spacing w:after="0"/>
              <w:ind w:left="135"/>
              <w:rPr>
                <w:sz w:val="28"/>
                <w:szCs w:val="28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41617" w:rsidRDefault="00741617">
            <w:pPr>
              <w:spacing w:after="0"/>
              <w:ind w:left="135"/>
              <w:rPr>
                <w:sz w:val="28"/>
                <w:szCs w:val="28"/>
              </w:rPr>
            </w:pPr>
          </w:p>
        </w:tc>
      </w:tr>
      <w:tr w:rsidR="00741617">
        <w:trPr>
          <w:trHeight w:val="144"/>
          <w:tblCellSpacing w:w="0" w:type="dxa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41617" w:rsidRDefault="00415051">
            <w:pPr>
              <w:spacing w:after="0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41617" w:rsidRPr="00A32D90" w:rsidRDefault="00415051">
            <w:pPr>
              <w:spacing w:after="0"/>
              <w:ind w:left="135"/>
              <w:rPr>
                <w:sz w:val="28"/>
                <w:szCs w:val="28"/>
                <w:lang w:val="ru-RU"/>
              </w:rPr>
            </w:pPr>
            <w:r w:rsidRPr="00A32D90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Числовые выражения, порядок действий, использование скобок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41617" w:rsidRDefault="00415051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A32D90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41617" w:rsidRDefault="00741617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41617" w:rsidRDefault="00741617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41617" w:rsidRDefault="00741617">
            <w:pPr>
              <w:spacing w:after="0"/>
              <w:ind w:left="135"/>
              <w:rPr>
                <w:sz w:val="28"/>
                <w:szCs w:val="28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41617" w:rsidRDefault="00741617">
            <w:pPr>
              <w:spacing w:after="0"/>
              <w:ind w:left="135"/>
              <w:rPr>
                <w:sz w:val="28"/>
                <w:szCs w:val="28"/>
              </w:rPr>
            </w:pPr>
          </w:p>
        </w:tc>
      </w:tr>
      <w:tr w:rsidR="00741617">
        <w:trPr>
          <w:trHeight w:val="144"/>
          <w:tblCellSpacing w:w="0" w:type="dxa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41617" w:rsidRDefault="00415051">
            <w:pPr>
              <w:spacing w:after="0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41617" w:rsidRPr="00A32D90" w:rsidRDefault="00415051">
            <w:pPr>
              <w:spacing w:after="0"/>
              <w:ind w:left="135"/>
              <w:rPr>
                <w:sz w:val="28"/>
                <w:szCs w:val="28"/>
                <w:lang w:val="ru-RU"/>
              </w:rPr>
            </w:pPr>
            <w:r w:rsidRPr="00A32D90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Числовые выражения, порядок действий, использование скобок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41617" w:rsidRDefault="00415051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A32D90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41617" w:rsidRDefault="00741617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41617" w:rsidRDefault="00741617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41617" w:rsidRDefault="00741617">
            <w:pPr>
              <w:spacing w:after="0"/>
              <w:ind w:left="135"/>
              <w:rPr>
                <w:sz w:val="28"/>
                <w:szCs w:val="28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41617" w:rsidRDefault="00741617">
            <w:pPr>
              <w:spacing w:after="0"/>
              <w:ind w:left="135"/>
              <w:rPr>
                <w:sz w:val="28"/>
                <w:szCs w:val="28"/>
              </w:rPr>
            </w:pPr>
          </w:p>
        </w:tc>
      </w:tr>
      <w:tr w:rsidR="00741617" w:rsidRPr="007C55C2">
        <w:trPr>
          <w:trHeight w:val="144"/>
          <w:tblCellSpacing w:w="0" w:type="dxa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41617" w:rsidRDefault="00415051">
            <w:pPr>
              <w:spacing w:after="0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41617" w:rsidRDefault="00415051">
            <w:pPr>
              <w:spacing w:after="0"/>
              <w:ind w:left="135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Округление натуральных чисел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41617" w:rsidRDefault="00415051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41617" w:rsidRDefault="00741617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41617" w:rsidRDefault="00741617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41617" w:rsidRDefault="00741617">
            <w:pPr>
              <w:spacing w:after="0"/>
              <w:ind w:left="135"/>
              <w:rPr>
                <w:sz w:val="28"/>
                <w:szCs w:val="28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41617" w:rsidRPr="00A32D90" w:rsidRDefault="00415051">
            <w:pPr>
              <w:spacing w:after="0"/>
              <w:ind w:left="135"/>
              <w:rPr>
                <w:sz w:val="28"/>
                <w:szCs w:val="28"/>
                <w:lang w:val="ru-RU"/>
              </w:rPr>
            </w:pPr>
            <w:r w:rsidRPr="00A32D90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a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21274</w:t>
              </w:r>
            </w:hyperlink>
          </w:p>
        </w:tc>
      </w:tr>
      <w:tr w:rsidR="00741617">
        <w:trPr>
          <w:trHeight w:val="144"/>
          <w:tblCellSpacing w:w="0" w:type="dxa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41617" w:rsidRDefault="00415051">
            <w:pPr>
              <w:spacing w:after="0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41617" w:rsidRDefault="00415051">
            <w:pPr>
              <w:spacing w:after="0"/>
              <w:ind w:left="135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Округление натуральных чисел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41617" w:rsidRDefault="00415051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41617" w:rsidRDefault="00741617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41617" w:rsidRDefault="00741617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41617" w:rsidRDefault="00741617">
            <w:pPr>
              <w:spacing w:after="0"/>
              <w:ind w:left="135"/>
              <w:rPr>
                <w:sz w:val="28"/>
                <w:szCs w:val="28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41617" w:rsidRDefault="00741617">
            <w:pPr>
              <w:spacing w:after="0"/>
              <w:ind w:left="135"/>
              <w:rPr>
                <w:sz w:val="28"/>
                <w:szCs w:val="28"/>
              </w:rPr>
            </w:pPr>
          </w:p>
        </w:tc>
      </w:tr>
      <w:tr w:rsidR="00741617">
        <w:trPr>
          <w:trHeight w:val="144"/>
          <w:tblCellSpacing w:w="0" w:type="dxa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41617" w:rsidRDefault="00415051">
            <w:pPr>
              <w:spacing w:after="0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41617" w:rsidRDefault="00415051">
            <w:pPr>
              <w:spacing w:after="0"/>
              <w:ind w:left="135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Округление натуральных чисел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41617" w:rsidRDefault="00415051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41617" w:rsidRDefault="00741617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41617" w:rsidRDefault="00741617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41617" w:rsidRDefault="00741617">
            <w:pPr>
              <w:spacing w:after="0"/>
              <w:ind w:left="135"/>
              <w:rPr>
                <w:sz w:val="28"/>
                <w:szCs w:val="28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41617" w:rsidRDefault="00741617">
            <w:pPr>
              <w:spacing w:after="0"/>
              <w:ind w:left="135"/>
              <w:rPr>
                <w:sz w:val="28"/>
                <w:szCs w:val="28"/>
              </w:rPr>
            </w:pPr>
          </w:p>
        </w:tc>
      </w:tr>
      <w:tr w:rsidR="00741617" w:rsidRPr="007C55C2">
        <w:trPr>
          <w:trHeight w:val="144"/>
          <w:tblCellSpacing w:w="0" w:type="dxa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41617" w:rsidRDefault="00415051">
            <w:pPr>
              <w:spacing w:after="0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41617" w:rsidRPr="00A32D90" w:rsidRDefault="00415051">
            <w:pPr>
              <w:spacing w:after="0"/>
              <w:ind w:left="135"/>
              <w:rPr>
                <w:sz w:val="28"/>
                <w:szCs w:val="28"/>
                <w:lang w:val="ru-RU"/>
              </w:rPr>
            </w:pPr>
            <w:r w:rsidRPr="00A32D90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Делители и кратные числа; наибольший общий делитель и </w:t>
            </w:r>
            <w:r w:rsidRPr="00A32D90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lastRenderedPageBreak/>
              <w:t>наименьшее общее кратное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41617" w:rsidRDefault="00415051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A32D90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41617" w:rsidRDefault="00741617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41617" w:rsidRDefault="00741617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41617" w:rsidRDefault="00741617">
            <w:pPr>
              <w:spacing w:after="0"/>
              <w:ind w:left="135"/>
              <w:rPr>
                <w:sz w:val="28"/>
                <w:szCs w:val="28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41617" w:rsidRPr="00A32D90" w:rsidRDefault="00415051">
            <w:pPr>
              <w:spacing w:after="0"/>
              <w:ind w:left="135"/>
              <w:rPr>
                <w:sz w:val="28"/>
                <w:szCs w:val="28"/>
                <w:lang w:val="ru-RU"/>
              </w:rPr>
            </w:pPr>
            <w:r w:rsidRPr="00A32D90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a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22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a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e</w:t>
              </w:r>
            </w:hyperlink>
          </w:p>
        </w:tc>
      </w:tr>
      <w:tr w:rsidR="00741617" w:rsidRPr="007C55C2">
        <w:trPr>
          <w:trHeight w:val="144"/>
          <w:tblCellSpacing w:w="0" w:type="dxa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41617" w:rsidRDefault="00415051">
            <w:pPr>
              <w:spacing w:after="0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41617" w:rsidRPr="00A32D90" w:rsidRDefault="00415051">
            <w:pPr>
              <w:spacing w:after="0"/>
              <w:ind w:left="135"/>
              <w:rPr>
                <w:sz w:val="28"/>
                <w:szCs w:val="28"/>
                <w:lang w:val="ru-RU"/>
              </w:rPr>
            </w:pPr>
            <w:r w:rsidRPr="00A32D90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41617" w:rsidRDefault="00415051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A32D90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41617" w:rsidRDefault="00741617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41617" w:rsidRDefault="00741617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41617" w:rsidRDefault="00741617">
            <w:pPr>
              <w:spacing w:after="0"/>
              <w:ind w:left="135"/>
              <w:rPr>
                <w:sz w:val="28"/>
                <w:szCs w:val="28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41617" w:rsidRPr="00A32D90" w:rsidRDefault="00415051">
            <w:pPr>
              <w:spacing w:after="0"/>
              <w:ind w:left="135"/>
              <w:rPr>
                <w:sz w:val="28"/>
                <w:szCs w:val="28"/>
                <w:lang w:val="ru-RU"/>
              </w:rPr>
            </w:pPr>
            <w:r w:rsidRPr="00A32D90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a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22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b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c</w:t>
              </w:r>
            </w:hyperlink>
          </w:p>
        </w:tc>
      </w:tr>
      <w:tr w:rsidR="00741617" w:rsidRPr="007C55C2">
        <w:trPr>
          <w:trHeight w:val="144"/>
          <w:tblCellSpacing w:w="0" w:type="dxa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41617" w:rsidRDefault="00415051">
            <w:pPr>
              <w:spacing w:after="0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41617" w:rsidRPr="00A32D90" w:rsidRDefault="00415051">
            <w:pPr>
              <w:spacing w:after="0"/>
              <w:ind w:left="135"/>
              <w:rPr>
                <w:sz w:val="28"/>
                <w:szCs w:val="28"/>
                <w:lang w:val="ru-RU"/>
              </w:rPr>
            </w:pPr>
            <w:r w:rsidRPr="00A32D90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41617" w:rsidRDefault="00415051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A32D90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41617" w:rsidRDefault="00741617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41617" w:rsidRDefault="00741617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41617" w:rsidRDefault="00741617">
            <w:pPr>
              <w:spacing w:after="0"/>
              <w:ind w:left="135"/>
              <w:rPr>
                <w:sz w:val="28"/>
                <w:szCs w:val="28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41617" w:rsidRPr="00A32D90" w:rsidRDefault="00415051">
            <w:pPr>
              <w:spacing w:after="0"/>
              <w:ind w:left="135"/>
              <w:rPr>
                <w:sz w:val="28"/>
                <w:szCs w:val="28"/>
                <w:lang w:val="ru-RU"/>
              </w:rPr>
            </w:pPr>
            <w:r w:rsidRPr="00A32D90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a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2340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c</w:t>
              </w:r>
            </w:hyperlink>
          </w:p>
        </w:tc>
      </w:tr>
      <w:tr w:rsidR="00741617">
        <w:trPr>
          <w:trHeight w:val="144"/>
          <w:tblCellSpacing w:w="0" w:type="dxa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41617" w:rsidRDefault="00415051">
            <w:pPr>
              <w:spacing w:after="0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41617" w:rsidRPr="00A32D90" w:rsidRDefault="00415051">
            <w:pPr>
              <w:spacing w:after="0"/>
              <w:ind w:left="135"/>
              <w:rPr>
                <w:sz w:val="28"/>
                <w:szCs w:val="28"/>
                <w:lang w:val="ru-RU"/>
              </w:rPr>
            </w:pPr>
            <w:r w:rsidRPr="00A32D90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41617" w:rsidRDefault="00415051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A32D90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41617" w:rsidRDefault="00741617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41617" w:rsidRDefault="00741617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41617" w:rsidRDefault="00741617">
            <w:pPr>
              <w:spacing w:after="0"/>
              <w:ind w:left="135"/>
              <w:rPr>
                <w:sz w:val="28"/>
                <w:szCs w:val="28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41617" w:rsidRDefault="00741617">
            <w:pPr>
              <w:spacing w:after="0"/>
              <w:ind w:left="135"/>
              <w:rPr>
                <w:sz w:val="28"/>
                <w:szCs w:val="28"/>
              </w:rPr>
            </w:pPr>
          </w:p>
        </w:tc>
      </w:tr>
      <w:tr w:rsidR="00741617">
        <w:trPr>
          <w:trHeight w:val="144"/>
          <w:tblCellSpacing w:w="0" w:type="dxa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41617" w:rsidRDefault="00415051">
            <w:pPr>
              <w:spacing w:after="0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41617" w:rsidRPr="00A32D90" w:rsidRDefault="00415051">
            <w:pPr>
              <w:spacing w:after="0"/>
              <w:ind w:left="135"/>
              <w:rPr>
                <w:sz w:val="28"/>
                <w:szCs w:val="28"/>
                <w:lang w:val="ru-RU"/>
              </w:rPr>
            </w:pPr>
            <w:r w:rsidRPr="00A32D90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Делители и кратные числа; наибольший общий делитель и </w:t>
            </w:r>
            <w:r w:rsidRPr="00A32D90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lastRenderedPageBreak/>
              <w:t>наименьшее общее кратное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41617" w:rsidRDefault="00415051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A32D90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41617" w:rsidRDefault="00741617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41617" w:rsidRDefault="00741617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41617" w:rsidRDefault="00741617">
            <w:pPr>
              <w:spacing w:after="0"/>
              <w:ind w:left="135"/>
              <w:rPr>
                <w:sz w:val="28"/>
                <w:szCs w:val="28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41617" w:rsidRDefault="00741617">
            <w:pPr>
              <w:spacing w:after="0"/>
              <w:ind w:left="135"/>
              <w:rPr>
                <w:sz w:val="28"/>
                <w:szCs w:val="28"/>
              </w:rPr>
            </w:pPr>
          </w:p>
        </w:tc>
      </w:tr>
      <w:tr w:rsidR="00741617">
        <w:trPr>
          <w:trHeight w:val="144"/>
          <w:tblCellSpacing w:w="0" w:type="dxa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41617" w:rsidRDefault="00415051">
            <w:pPr>
              <w:spacing w:after="0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41617" w:rsidRPr="00A32D90" w:rsidRDefault="00415051">
            <w:pPr>
              <w:spacing w:after="0"/>
              <w:ind w:left="135"/>
              <w:rPr>
                <w:sz w:val="28"/>
                <w:szCs w:val="28"/>
                <w:lang w:val="ru-RU"/>
              </w:rPr>
            </w:pPr>
            <w:r w:rsidRPr="00A32D90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41617" w:rsidRDefault="00415051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A32D90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41617" w:rsidRDefault="00741617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41617" w:rsidRDefault="00741617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41617" w:rsidRDefault="00741617">
            <w:pPr>
              <w:spacing w:after="0"/>
              <w:ind w:left="135"/>
              <w:rPr>
                <w:sz w:val="28"/>
                <w:szCs w:val="28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41617" w:rsidRDefault="00741617">
            <w:pPr>
              <w:spacing w:after="0"/>
              <w:ind w:left="135"/>
              <w:rPr>
                <w:sz w:val="28"/>
                <w:szCs w:val="28"/>
              </w:rPr>
            </w:pPr>
          </w:p>
        </w:tc>
      </w:tr>
      <w:tr w:rsidR="00741617" w:rsidRPr="007C55C2">
        <w:trPr>
          <w:trHeight w:val="144"/>
          <w:tblCellSpacing w:w="0" w:type="dxa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41617" w:rsidRDefault="00415051">
            <w:pPr>
              <w:spacing w:after="0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41617" w:rsidRDefault="00415051">
            <w:pPr>
              <w:spacing w:after="0"/>
              <w:ind w:left="135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Делимость суммы и произведения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41617" w:rsidRDefault="00415051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41617" w:rsidRDefault="00741617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41617" w:rsidRDefault="00741617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41617" w:rsidRDefault="00741617">
            <w:pPr>
              <w:spacing w:after="0"/>
              <w:ind w:left="135"/>
              <w:rPr>
                <w:sz w:val="28"/>
                <w:szCs w:val="28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41617" w:rsidRPr="00A32D90" w:rsidRDefault="00415051">
            <w:pPr>
              <w:spacing w:after="0"/>
              <w:ind w:left="135"/>
              <w:rPr>
                <w:sz w:val="28"/>
                <w:szCs w:val="28"/>
                <w:lang w:val="ru-RU"/>
              </w:rPr>
            </w:pPr>
            <w:r w:rsidRPr="00A32D90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a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22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d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c</w:t>
              </w:r>
            </w:hyperlink>
          </w:p>
        </w:tc>
      </w:tr>
      <w:tr w:rsidR="00741617" w:rsidRPr="00A32D90">
        <w:trPr>
          <w:trHeight w:val="144"/>
          <w:tblCellSpacing w:w="0" w:type="dxa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41617" w:rsidRDefault="00415051">
            <w:pPr>
              <w:spacing w:after="0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41617" w:rsidRDefault="00415051">
            <w:pPr>
              <w:spacing w:after="0"/>
              <w:ind w:left="135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Делимость суммы и произведения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41617" w:rsidRDefault="00415051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41617" w:rsidRDefault="00741617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41617" w:rsidRDefault="00741617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41617" w:rsidRDefault="00741617">
            <w:pPr>
              <w:spacing w:after="0"/>
              <w:ind w:left="135"/>
              <w:rPr>
                <w:sz w:val="28"/>
                <w:szCs w:val="28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41617" w:rsidRPr="00A32D90" w:rsidRDefault="00415051">
            <w:pPr>
              <w:spacing w:after="0"/>
              <w:ind w:left="135"/>
              <w:rPr>
                <w:sz w:val="28"/>
                <w:szCs w:val="28"/>
                <w:lang w:val="ru-RU"/>
              </w:rPr>
            </w:pPr>
            <w:r w:rsidRPr="00A32D90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a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23254</w:t>
              </w:r>
            </w:hyperlink>
          </w:p>
        </w:tc>
      </w:tr>
      <w:tr w:rsidR="00741617">
        <w:trPr>
          <w:trHeight w:val="144"/>
          <w:tblCellSpacing w:w="0" w:type="dxa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41617" w:rsidRDefault="00415051">
            <w:pPr>
              <w:spacing w:after="0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41617" w:rsidRDefault="00415051">
            <w:pPr>
              <w:spacing w:after="0"/>
              <w:ind w:left="135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Деление с остатком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41617" w:rsidRDefault="00415051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41617" w:rsidRDefault="00741617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41617" w:rsidRDefault="00741617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41617" w:rsidRDefault="00741617">
            <w:pPr>
              <w:spacing w:after="0"/>
              <w:ind w:left="135"/>
              <w:rPr>
                <w:sz w:val="28"/>
                <w:szCs w:val="28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41617" w:rsidRDefault="00741617">
            <w:pPr>
              <w:spacing w:after="0"/>
              <w:ind w:left="135"/>
              <w:rPr>
                <w:sz w:val="28"/>
                <w:szCs w:val="28"/>
              </w:rPr>
            </w:pPr>
          </w:p>
        </w:tc>
      </w:tr>
      <w:tr w:rsidR="00741617" w:rsidRPr="00A32D90">
        <w:trPr>
          <w:trHeight w:val="144"/>
          <w:tblCellSpacing w:w="0" w:type="dxa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41617" w:rsidRDefault="00415051">
            <w:pPr>
              <w:spacing w:after="0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41617" w:rsidRDefault="00415051">
            <w:pPr>
              <w:spacing w:after="0"/>
              <w:ind w:left="135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Деление с остатком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41617" w:rsidRDefault="00415051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41617" w:rsidRDefault="00741617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41617" w:rsidRDefault="00741617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41617" w:rsidRDefault="00741617">
            <w:pPr>
              <w:spacing w:after="0"/>
              <w:ind w:left="135"/>
              <w:rPr>
                <w:sz w:val="28"/>
                <w:szCs w:val="28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41617" w:rsidRPr="00A32D90" w:rsidRDefault="00415051">
            <w:pPr>
              <w:spacing w:after="0"/>
              <w:ind w:left="135"/>
              <w:rPr>
                <w:sz w:val="28"/>
                <w:szCs w:val="28"/>
                <w:lang w:val="ru-RU"/>
              </w:rPr>
            </w:pPr>
            <w:r w:rsidRPr="00A32D90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a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24104</w:t>
              </w:r>
            </w:hyperlink>
          </w:p>
        </w:tc>
      </w:tr>
      <w:tr w:rsidR="00741617" w:rsidRPr="00A32D90">
        <w:trPr>
          <w:trHeight w:val="144"/>
          <w:tblCellSpacing w:w="0" w:type="dxa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41617" w:rsidRDefault="00415051">
            <w:pPr>
              <w:spacing w:after="0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41617" w:rsidRDefault="00415051">
            <w:pPr>
              <w:spacing w:after="0"/>
              <w:ind w:left="135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Решение текстовых задач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41617" w:rsidRDefault="00415051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41617" w:rsidRDefault="00741617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41617" w:rsidRDefault="00741617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41617" w:rsidRDefault="00741617">
            <w:pPr>
              <w:spacing w:after="0"/>
              <w:ind w:left="135"/>
              <w:rPr>
                <w:sz w:val="28"/>
                <w:szCs w:val="28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41617" w:rsidRPr="00A32D90" w:rsidRDefault="00415051">
            <w:pPr>
              <w:spacing w:after="0"/>
              <w:ind w:left="135"/>
              <w:rPr>
                <w:sz w:val="28"/>
                <w:szCs w:val="28"/>
                <w:lang w:val="ru-RU"/>
              </w:rPr>
            </w:pPr>
            <w:r w:rsidRPr="00A32D90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a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21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e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90</w:t>
              </w:r>
            </w:hyperlink>
          </w:p>
        </w:tc>
      </w:tr>
      <w:tr w:rsidR="00741617" w:rsidRPr="00A32D90">
        <w:trPr>
          <w:trHeight w:val="144"/>
          <w:tblCellSpacing w:w="0" w:type="dxa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41617" w:rsidRDefault="00415051">
            <w:pPr>
              <w:spacing w:after="0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41617" w:rsidRDefault="00415051">
            <w:pPr>
              <w:spacing w:after="0"/>
              <w:ind w:left="135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Решение текстовых задач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41617" w:rsidRDefault="00415051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41617" w:rsidRDefault="00741617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41617" w:rsidRDefault="00741617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41617" w:rsidRDefault="00741617">
            <w:pPr>
              <w:spacing w:after="0"/>
              <w:ind w:left="135"/>
              <w:rPr>
                <w:sz w:val="28"/>
                <w:szCs w:val="28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41617" w:rsidRPr="00A32D90" w:rsidRDefault="00415051">
            <w:pPr>
              <w:spacing w:after="0"/>
              <w:ind w:left="135"/>
              <w:rPr>
                <w:sz w:val="28"/>
                <w:szCs w:val="28"/>
                <w:lang w:val="ru-RU"/>
              </w:rPr>
            </w:pPr>
            <w:r w:rsidRPr="00A32D90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a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2226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e</w:t>
              </w:r>
            </w:hyperlink>
          </w:p>
        </w:tc>
      </w:tr>
      <w:tr w:rsidR="00741617" w:rsidRPr="00A32D90">
        <w:trPr>
          <w:trHeight w:val="144"/>
          <w:tblCellSpacing w:w="0" w:type="dxa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41617" w:rsidRDefault="00415051">
            <w:pPr>
              <w:spacing w:after="0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41617" w:rsidRDefault="00415051">
            <w:pPr>
              <w:spacing w:after="0"/>
              <w:ind w:left="135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Решение текстовых задач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41617" w:rsidRDefault="00415051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41617" w:rsidRDefault="00741617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41617" w:rsidRDefault="00741617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41617" w:rsidRDefault="00741617">
            <w:pPr>
              <w:spacing w:after="0"/>
              <w:ind w:left="135"/>
              <w:rPr>
                <w:sz w:val="28"/>
                <w:szCs w:val="28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41617" w:rsidRPr="00A32D90" w:rsidRDefault="00415051">
            <w:pPr>
              <w:spacing w:after="0"/>
              <w:ind w:left="135"/>
              <w:rPr>
                <w:sz w:val="28"/>
                <w:szCs w:val="28"/>
                <w:lang w:val="ru-RU"/>
              </w:rPr>
            </w:pPr>
            <w:r w:rsidRPr="00A32D90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a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22412</w:t>
              </w:r>
            </w:hyperlink>
          </w:p>
        </w:tc>
      </w:tr>
      <w:tr w:rsidR="00741617" w:rsidRPr="00A32D90">
        <w:trPr>
          <w:trHeight w:val="144"/>
          <w:tblCellSpacing w:w="0" w:type="dxa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41617" w:rsidRDefault="00415051">
            <w:pPr>
              <w:spacing w:after="0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41617" w:rsidRDefault="00415051">
            <w:pPr>
              <w:spacing w:after="0"/>
              <w:ind w:left="135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Решение текстовых задач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41617" w:rsidRDefault="00415051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41617" w:rsidRDefault="00741617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41617" w:rsidRDefault="00741617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41617" w:rsidRDefault="00741617">
            <w:pPr>
              <w:spacing w:after="0"/>
              <w:ind w:left="135"/>
              <w:rPr>
                <w:sz w:val="28"/>
                <w:szCs w:val="28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41617" w:rsidRPr="00A32D90" w:rsidRDefault="00415051">
            <w:pPr>
              <w:spacing w:after="0"/>
              <w:ind w:left="135"/>
              <w:rPr>
                <w:sz w:val="28"/>
                <w:szCs w:val="28"/>
                <w:lang w:val="ru-RU"/>
              </w:rPr>
            </w:pPr>
            <w:r w:rsidRPr="00A32D90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a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226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e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2</w:t>
              </w:r>
            </w:hyperlink>
          </w:p>
        </w:tc>
      </w:tr>
      <w:tr w:rsidR="00741617" w:rsidRPr="00A32D90">
        <w:trPr>
          <w:trHeight w:val="144"/>
          <w:tblCellSpacing w:w="0" w:type="dxa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41617" w:rsidRDefault="00415051">
            <w:pPr>
              <w:spacing w:after="0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29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41617" w:rsidRDefault="00415051">
            <w:pPr>
              <w:spacing w:after="0"/>
              <w:ind w:left="135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Решение текстовых задач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41617" w:rsidRDefault="00415051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41617" w:rsidRDefault="00741617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41617" w:rsidRDefault="00741617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41617" w:rsidRDefault="00741617">
            <w:pPr>
              <w:spacing w:after="0"/>
              <w:ind w:left="135"/>
              <w:rPr>
                <w:sz w:val="28"/>
                <w:szCs w:val="28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41617" w:rsidRPr="00A32D90" w:rsidRDefault="00415051">
            <w:pPr>
              <w:spacing w:after="0"/>
              <w:ind w:left="135"/>
              <w:rPr>
                <w:sz w:val="28"/>
                <w:szCs w:val="28"/>
                <w:lang w:val="ru-RU"/>
              </w:rPr>
            </w:pPr>
            <w:r w:rsidRPr="00A32D90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a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228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a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4</w:t>
              </w:r>
            </w:hyperlink>
          </w:p>
        </w:tc>
      </w:tr>
      <w:tr w:rsidR="00741617" w:rsidRPr="00A32D90">
        <w:trPr>
          <w:trHeight w:val="144"/>
          <w:tblCellSpacing w:w="0" w:type="dxa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41617" w:rsidRDefault="00415051">
            <w:pPr>
              <w:spacing w:after="0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41617" w:rsidRPr="00A32D90" w:rsidRDefault="00415051">
            <w:pPr>
              <w:spacing w:after="0"/>
              <w:ind w:left="135"/>
              <w:rPr>
                <w:sz w:val="28"/>
                <w:szCs w:val="28"/>
                <w:lang w:val="ru-RU"/>
              </w:rPr>
            </w:pPr>
            <w:r w:rsidRPr="00A32D90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Контрольная работа по теме "Натуральные числа"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41617" w:rsidRDefault="00415051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A32D90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41617" w:rsidRDefault="00415051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41617" w:rsidRDefault="00741617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41617" w:rsidRDefault="00741617">
            <w:pPr>
              <w:spacing w:after="0"/>
              <w:ind w:left="135"/>
              <w:rPr>
                <w:sz w:val="28"/>
                <w:szCs w:val="28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41617" w:rsidRPr="00A32D90" w:rsidRDefault="00415051">
            <w:pPr>
              <w:spacing w:after="0"/>
              <w:ind w:left="135"/>
              <w:rPr>
                <w:sz w:val="28"/>
                <w:szCs w:val="28"/>
                <w:lang w:val="ru-RU"/>
              </w:rPr>
            </w:pPr>
            <w:r w:rsidRPr="00A32D90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a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242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a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8</w:t>
              </w:r>
            </w:hyperlink>
          </w:p>
        </w:tc>
      </w:tr>
      <w:tr w:rsidR="00741617" w:rsidRPr="00A32D90">
        <w:trPr>
          <w:trHeight w:val="144"/>
          <w:tblCellSpacing w:w="0" w:type="dxa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41617" w:rsidRDefault="00415051">
            <w:pPr>
              <w:spacing w:after="0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41617" w:rsidRDefault="00415051">
            <w:pPr>
              <w:spacing w:after="0"/>
              <w:ind w:left="135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Перпендикулярные прямые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41617" w:rsidRDefault="00415051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41617" w:rsidRDefault="00741617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41617" w:rsidRDefault="00741617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41617" w:rsidRDefault="00741617">
            <w:pPr>
              <w:spacing w:after="0"/>
              <w:ind w:left="135"/>
              <w:rPr>
                <w:sz w:val="28"/>
                <w:szCs w:val="28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41617" w:rsidRPr="00A32D90" w:rsidRDefault="00415051">
            <w:pPr>
              <w:spacing w:after="0"/>
              <w:ind w:left="135"/>
              <w:rPr>
                <w:sz w:val="28"/>
                <w:szCs w:val="28"/>
                <w:lang w:val="ru-RU"/>
              </w:rPr>
            </w:pPr>
            <w:r w:rsidRPr="00A32D90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a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24442</w:t>
              </w:r>
            </w:hyperlink>
          </w:p>
        </w:tc>
      </w:tr>
      <w:tr w:rsidR="00741617" w:rsidRPr="00A32D90">
        <w:trPr>
          <w:trHeight w:val="144"/>
          <w:tblCellSpacing w:w="0" w:type="dxa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41617" w:rsidRDefault="00415051">
            <w:pPr>
              <w:spacing w:after="0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41617" w:rsidRDefault="00415051">
            <w:pPr>
              <w:spacing w:after="0"/>
              <w:ind w:left="135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Перпендикулярные прямые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41617" w:rsidRDefault="00415051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41617" w:rsidRDefault="00741617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41617" w:rsidRDefault="00741617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41617" w:rsidRDefault="00741617">
            <w:pPr>
              <w:spacing w:after="0"/>
              <w:ind w:left="135"/>
              <w:rPr>
                <w:sz w:val="28"/>
                <w:szCs w:val="28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41617" w:rsidRPr="00A32D90" w:rsidRDefault="00415051">
            <w:pPr>
              <w:spacing w:after="0"/>
              <w:ind w:left="135"/>
              <w:rPr>
                <w:sz w:val="28"/>
                <w:szCs w:val="28"/>
                <w:lang w:val="ru-RU"/>
              </w:rPr>
            </w:pPr>
            <w:r w:rsidRPr="00A32D90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a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24596</w:t>
              </w:r>
            </w:hyperlink>
          </w:p>
        </w:tc>
      </w:tr>
      <w:tr w:rsidR="00741617" w:rsidRPr="00A32D90">
        <w:trPr>
          <w:trHeight w:val="144"/>
          <w:tblCellSpacing w:w="0" w:type="dxa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41617" w:rsidRDefault="00415051">
            <w:pPr>
              <w:spacing w:after="0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41617" w:rsidRDefault="00415051">
            <w:pPr>
              <w:spacing w:after="0"/>
              <w:ind w:left="135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Параллельные прямые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41617" w:rsidRDefault="00415051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41617" w:rsidRDefault="00741617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41617" w:rsidRDefault="00741617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41617" w:rsidRDefault="00741617">
            <w:pPr>
              <w:spacing w:after="0"/>
              <w:ind w:left="135"/>
              <w:rPr>
                <w:sz w:val="28"/>
                <w:szCs w:val="28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41617" w:rsidRPr="00A32D90" w:rsidRDefault="00415051">
            <w:pPr>
              <w:spacing w:after="0"/>
              <w:ind w:left="135"/>
              <w:rPr>
                <w:sz w:val="28"/>
                <w:szCs w:val="28"/>
                <w:lang w:val="ru-RU"/>
              </w:rPr>
            </w:pPr>
            <w:r w:rsidRPr="00A32D90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a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248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d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4</w:t>
              </w:r>
            </w:hyperlink>
          </w:p>
        </w:tc>
      </w:tr>
      <w:tr w:rsidR="00741617" w:rsidRPr="00A32D90">
        <w:trPr>
          <w:trHeight w:val="144"/>
          <w:tblCellSpacing w:w="0" w:type="dxa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41617" w:rsidRDefault="00415051">
            <w:pPr>
              <w:spacing w:after="0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41617" w:rsidRDefault="00415051">
            <w:pPr>
              <w:spacing w:after="0"/>
              <w:ind w:left="135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Параллельные прямые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41617" w:rsidRDefault="00415051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41617" w:rsidRDefault="00741617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41617" w:rsidRDefault="00741617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41617" w:rsidRDefault="00741617">
            <w:pPr>
              <w:spacing w:after="0"/>
              <w:ind w:left="135"/>
              <w:rPr>
                <w:sz w:val="28"/>
                <w:szCs w:val="28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41617" w:rsidRPr="00A32D90" w:rsidRDefault="00415051">
            <w:pPr>
              <w:spacing w:after="0"/>
              <w:ind w:left="135"/>
              <w:rPr>
                <w:sz w:val="28"/>
                <w:szCs w:val="28"/>
                <w:lang w:val="ru-RU"/>
              </w:rPr>
            </w:pPr>
            <w:r w:rsidRPr="00A32D90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a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24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a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32</w:t>
              </w:r>
            </w:hyperlink>
          </w:p>
        </w:tc>
      </w:tr>
      <w:tr w:rsidR="00741617" w:rsidRPr="00A32D90">
        <w:trPr>
          <w:trHeight w:val="144"/>
          <w:tblCellSpacing w:w="0" w:type="dxa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41617" w:rsidRDefault="00415051">
            <w:pPr>
              <w:spacing w:after="0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41617" w:rsidRPr="00A32D90" w:rsidRDefault="00415051">
            <w:pPr>
              <w:spacing w:after="0"/>
              <w:ind w:left="135"/>
              <w:rPr>
                <w:sz w:val="28"/>
                <w:szCs w:val="28"/>
                <w:lang w:val="ru-RU"/>
              </w:rPr>
            </w:pPr>
            <w:r w:rsidRPr="00A32D90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Расстояние между двумя точками, от точки до прямой, длина маршрута на квадратной сетке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41617" w:rsidRDefault="00415051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A32D90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41617" w:rsidRDefault="00741617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41617" w:rsidRDefault="00741617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41617" w:rsidRDefault="00741617">
            <w:pPr>
              <w:spacing w:after="0"/>
              <w:ind w:left="135"/>
              <w:rPr>
                <w:sz w:val="28"/>
                <w:szCs w:val="28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41617" w:rsidRPr="00A32D90" w:rsidRDefault="00415051">
            <w:pPr>
              <w:spacing w:after="0"/>
              <w:ind w:left="135"/>
              <w:rPr>
                <w:sz w:val="28"/>
                <w:szCs w:val="28"/>
                <w:lang w:val="ru-RU"/>
              </w:rPr>
            </w:pPr>
            <w:r w:rsidRPr="00A32D90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a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24776</w:t>
              </w:r>
            </w:hyperlink>
          </w:p>
        </w:tc>
      </w:tr>
      <w:tr w:rsidR="00741617">
        <w:trPr>
          <w:trHeight w:val="144"/>
          <w:tblCellSpacing w:w="0" w:type="dxa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41617" w:rsidRDefault="00415051">
            <w:pPr>
              <w:spacing w:after="0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41617" w:rsidRPr="00A32D90" w:rsidRDefault="00415051">
            <w:pPr>
              <w:spacing w:after="0"/>
              <w:ind w:left="135"/>
              <w:rPr>
                <w:sz w:val="28"/>
                <w:szCs w:val="28"/>
                <w:lang w:val="ru-RU"/>
              </w:rPr>
            </w:pPr>
            <w:r w:rsidRPr="00A32D90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Расстояние между двумя точками, от точки до прямой, длина маршрута на квадратной сетке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41617" w:rsidRDefault="00415051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A32D90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41617" w:rsidRDefault="00741617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41617" w:rsidRDefault="00741617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41617" w:rsidRDefault="00741617">
            <w:pPr>
              <w:spacing w:after="0"/>
              <w:ind w:left="135"/>
              <w:rPr>
                <w:sz w:val="28"/>
                <w:szCs w:val="28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41617" w:rsidRDefault="00741617">
            <w:pPr>
              <w:spacing w:after="0"/>
              <w:ind w:left="135"/>
              <w:rPr>
                <w:sz w:val="28"/>
                <w:szCs w:val="28"/>
              </w:rPr>
            </w:pPr>
          </w:p>
        </w:tc>
      </w:tr>
      <w:tr w:rsidR="00741617" w:rsidRPr="00A32D90">
        <w:trPr>
          <w:trHeight w:val="144"/>
          <w:tblCellSpacing w:w="0" w:type="dxa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41617" w:rsidRDefault="00415051">
            <w:pPr>
              <w:spacing w:after="0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37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41617" w:rsidRPr="00A32D90" w:rsidRDefault="00415051">
            <w:pPr>
              <w:spacing w:after="0"/>
              <w:ind w:left="135"/>
              <w:rPr>
                <w:sz w:val="28"/>
                <w:szCs w:val="28"/>
                <w:lang w:val="ru-RU"/>
              </w:rPr>
            </w:pPr>
            <w:r w:rsidRPr="00A32D90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Расстояние между двумя точками, от точки до прямой, длина маршрута на квадратной сетке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41617" w:rsidRDefault="00415051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A32D90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41617" w:rsidRDefault="00741617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41617" w:rsidRDefault="00741617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41617" w:rsidRDefault="00741617">
            <w:pPr>
              <w:spacing w:after="0"/>
              <w:ind w:left="135"/>
              <w:rPr>
                <w:sz w:val="28"/>
                <w:szCs w:val="28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41617" w:rsidRPr="00A32D90" w:rsidRDefault="00415051">
            <w:pPr>
              <w:spacing w:after="0"/>
              <w:ind w:left="135"/>
              <w:rPr>
                <w:sz w:val="28"/>
                <w:szCs w:val="28"/>
                <w:lang w:val="ru-RU"/>
              </w:rPr>
            </w:pPr>
            <w:r w:rsidRPr="00A32D90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a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24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eb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0</w:t>
              </w:r>
            </w:hyperlink>
          </w:p>
        </w:tc>
      </w:tr>
      <w:tr w:rsidR="00741617" w:rsidRPr="00A32D90">
        <w:trPr>
          <w:trHeight w:val="144"/>
          <w:tblCellSpacing w:w="0" w:type="dxa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41617" w:rsidRDefault="00415051">
            <w:pPr>
              <w:spacing w:after="0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41617" w:rsidRPr="00A32D90" w:rsidRDefault="00415051">
            <w:pPr>
              <w:spacing w:after="0"/>
              <w:ind w:left="135"/>
              <w:rPr>
                <w:sz w:val="28"/>
                <w:szCs w:val="28"/>
                <w:lang w:val="ru-RU"/>
              </w:rPr>
            </w:pPr>
            <w:r w:rsidRPr="00A32D90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Обыкновенная дробь, основное свойство дроби, сокращение дробей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41617" w:rsidRDefault="00415051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A32D90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41617" w:rsidRDefault="00741617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41617" w:rsidRDefault="00741617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41617" w:rsidRDefault="00741617">
            <w:pPr>
              <w:spacing w:after="0"/>
              <w:ind w:left="135"/>
              <w:rPr>
                <w:sz w:val="28"/>
                <w:szCs w:val="28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41617" w:rsidRPr="00A32D90" w:rsidRDefault="00415051">
            <w:pPr>
              <w:spacing w:after="0"/>
              <w:ind w:left="135"/>
              <w:rPr>
                <w:sz w:val="28"/>
                <w:szCs w:val="28"/>
                <w:lang w:val="ru-RU"/>
              </w:rPr>
            </w:pPr>
            <w:r w:rsidRPr="00A32D90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a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261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fc</w:t>
              </w:r>
            </w:hyperlink>
          </w:p>
        </w:tc>
      </w:tr>
      <w:tr w:rsidR="00741617" w:rsidRPr="00A32D90">
        <w:trPr>
          <w:trHeight w:val="144"/>
          <w:tblCellSpacing w:w="0" w:type="dxa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41617" w:rsidRDefault="00415051">
            <w:pPr>
              <w:spacing w:after="0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41617" w:rsidRPr="00A32D90" w:rsidRDefault="00415051">
            <w:pPr>
              <w:spacing w:after="0"/>
              <w:ind w:left="135"/>
              <w:rPr>
                <w:sz w:val="28"/>
                <w:szCs w:val="28"/>
                <w:lang w:val="ru-RU"/>
              </w:rPr>
            </w:pPr>
            <w:r w:rsidRPr="00A32D90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Обыкновенная дробь, основное свойство дроби, сокращение дробей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41617" w:rsidRDefault="00415051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A32D90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41617" w:rsidRDefault="00741617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41617" w:rsidRDefault="00741617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41617" w:rsidRDefault="00741617">
            <w:pPr>
              <w:spacing w:after="0"/>
              <w:ind w:left="135"/>
              <w:rPr>
                <w:sz w:val="28"/>
                <w:szCs w:val="28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41617" w:rsidRPr="00A32D90" w:rsidRDefault="00415051">
            <w:pPr>
              <w:spacing w:after="0"/>
              <w:ind w:left="135"/>
              <w:rPr>
                <w:sz w:val="28"/>
                <w:szCs w:val="28"/>
                <w:lang w:val="ru-RU"/>
              </w:rPr>
            </w:pPr>
            <w:r w:rsidRPr="00A32D90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a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26670</w:t>
              </w:r>
            </w:hyperlink>
          </w:p>
        </w:tc>
      </w:tr>
      <w:tr w:rsidR="00741617" w:rsidRPr="00A32D90">
        <w:trPr>
          <w:trHeight w:val="144"/>
          <w:tblCellSpacing w:w="0" w:type="dxa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41617" w:rsidRDefault="00415051">
            <w:pPr>
              <w:spacing w:after="0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41617" w:rsidRPr="00A32D90" w:rsidRDefault="00415051">
            <w:pPr>
              <w:spacing w:after="0"/>
              <w:ind w:left="135"/>
              <w:rPr>
                <w:sz w:val="28"/>
                <w:szCs w:val="28"/>
                <w:lang w:val="ru-RU"/>
              </w:rPr>
            </w:pPr>
            <w:r w:rsidRPr="00A32D90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Обыкновенная дробь, основное свойство дроби, сокращение дробей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41617" w:rsidRDefault="00415051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A32D90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41617" w:rsidRDefault="00741617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41617" w:rsidRDefault="00741617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41617" w:rsidRDefault="00741617">
            <w:pPr>
              <w:spacing w:after="0"/>
              <w:ind w:left="135"/>
              <w:rPr>
                <w:sz w:val="28"/>
                <w:szCs w:val="28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41617" w:rsidRPr="00A32D90" w:rsidRDefault="00415051">
            <w:pPr>
              <w:spacing w:after="0"/>
              <w:ind w:left="135"/>
              <w:rPr>
                <w:sz w:val="28"/>
                <w:szCs w:val="28"/>
                <w:lang w:val="ru-RU"/>
              </w:rPr>
            </w:pPr>
            <w:r w:rsidRPr="00A32D90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a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26936</w:t>
              </w:r>
            </w:hyperlink>
          </w:p>
        </w:tc>
      </w:tr>
      <w:tr w:rsidR="00741617" w:rsidRPr="00A32D90">
        <w:trPr>
          <w:trHeight w:val="144"/>
          <w:tblCellSpacing w:w="0" w:type="dxa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41617" w:rsidRDefault="00415051">
            <w:pPr>
              <w:spacing w:after="0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41617" w:rsidRPr="00A32D90" w:rsidRDefault="00415051">
            <w:pPr>
              <w:spacing w:after="0"/>
              <w:ind w:left="135"/>
              <w:rPr>
                <w:sz w:val="28"/>
                <w:szCs w:val="28"/>
                <w:lang w:val="ru-RU"/>
              </w:rPr>
            </w:pPr>
            <w:r w:rsidRPr="00A32D90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Обыкновенная дробь, основное свойство дроби, сокращение дробей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41617" w:rsidRDefault="00415051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A32D90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41617" w:rsidRDefault="00741617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41617" w:rsidRDefault="00741617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41617" w:rsidRDefault="00741617">
            <w:pPr>
              <w:spacing w:after="0"/>
              <w:ind w:left="135"/>
              <w:rPr>
                <w:sz w:val="28"/>
                <w:szCs w:val="28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41617" w:rsidRPr="00A32D90" w:rsidRDefault="00415051">
            <w:pPr>
              <w:spacing w:after="0"/>
              <w:ind w:left="135"/>
              <w:rPr>
                <w:sz w:val="28"/>
                <w:szCs w:val="28"/>
                <w:lang w:val="ru-RU"/>
              </w:rPr>
            </w:pPr>
            <w:r w:rsidRPr="00A32D90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a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ab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2</w:t>
              </w:r>
            </w:hyperlink>
          </w:p>
        </w:tc>
      </w:tr>
      <w:tr w:rsidR="00741617" w:rsidRPr="00A32D90">
        <w:trPr>
          <w:trHeight w:val="144"/>
          <w:tblCellSpacing w:w="0" w:type="dxa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41617" w:rsidRDefault="00415051">
            <w:pPr>
              <w:spacing w:after="0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41617" w:rsidRDefault="00415051">
            <w:pPr>
              <w:spacing w:after="0"/>
              <w:ind w:left="135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Сравнение и упорядочивание дробей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41617" w:rsidRDefault="00415051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41617" w:rsidRDefault="00741617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41617" w:rsidRDefault="00741617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41617" w:rsidRDefault="00741617">
            <w:pPr>
              <w:spacing w:after="0"/>
              <w:ind w:left="135"/>
              <w:rPr>
                <w:sz w:val="28"/>
                <w:szCs w:val="28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41617" w:rsidRPr="00A32D90" w:rsidRDefault="00415051">
            <w:pPr>
              <w:spacing w:after="0"/>
              <w:ind w:left="135"/>
              <w:rPr>
                <w:sz w:val="28"/>
                <w:szCs w:val="28"/>
                <w:lang w:val="ru-RU"/>
              </w:rPr>
            </w:pPr>
            <w:r w:rsidRPr="00A32D90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a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2721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e</w:t>
              </w:r>
            </w:hyperlink>
          </w:p>
        </w:tc>
      </w:tr>
      <w:tr w:rsidR="00741617" w:rsidRPr="00A32D90">
        <w:trPr>
          <w:trHeight w:val="144"/>
          <w:tblCellSpacing w:w="0" w:type="dxa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41617" w:rsidRDefault="00415051">
            <w:pPr>
              <w:spacing w:after="0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43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41617" w:rsidRDefault="00415051">
            <w:pPr>
              <w:spacing w:after="0"/>
              <w:ind w:left="135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Сравнение и упорядочивание дробей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41617" w:rsidRDefault="00415051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41617" w:rsidRDefault="00741617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41617" w:rsidRDefault="00741617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41617" w:rsidRDefault="00741617">
            <w:pPr>
              <w:spacing w:after="0"/>
              <w:ind w:left="135"/>
              <w:rPr>
                <w:sz w:val="28"/>
                <w:szCs w:val="28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41617" w:rsidRPr="00A32D90" w:rsidRDefault="00415051">
            <w:pPr>
              <w:spacing w:after="0"/>
              <w:ind w:left="135"/>
              <w:rPr>
                <w:sz w:val="28"/>
                <w:szCs w:val="28"/>
                <w:lang w:val="ru-RU"/>
              </w:rPr>
            </w:pPr>
            <w:r w:rsidRPr="00A32D90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a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2749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e</w:t>
              </w:r>
            </w:hyperlink>
          </w:p>
        </w:tc>
      </w:tr>
      <w:tr w:rsidR="00741617" w:rsidRPr="00A32D90">
        <w:trPr>
          <w:trHeight w:val="144"/>
          <w:tblCellSpacing w:w="0" w:type="dxa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41617" w:rsidRDefault="00415051">
            <w:pPr>
              <w:spacing w:after="0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41617" w:rsidRDefault="00415051">
            <w:pPr>
              <w:spacing w:after="0"/>
              <w:ind w:left="135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Сравнение и упорядочивание дробей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41617" w:rsidRDefault="00415051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41617" w:rsidRDefault="00741617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41617" w:rsidRDefault="00741617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41617" w:rsidRDefault="00741617">
            <w:pPr>
              <w:spacing w:after="0"/>
              <w:ind w:left="135"/>
              <w:rPr>
                <w:sz w:val="28"/>
                <w:szCs w:val="28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41617" w:rsidRPr="00A32D90" w:rsidRDefault="00415051">
            <w:pPr>
              <w:spacing w:after="0"/>
              <w:ind w:left="135"/>
              <w:rPr>
                <w:sz w:val="28"/>
                <w:szCs w:val="28"/>
                <w:lang w:val="ru-RU"/>
              </w:rPr>
            </w:pPr>
            <w:r w:rsidRPr="00A32D90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a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275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ac</w:t>
              </w:r>
            </w:hyperlink>
          </w:p>
        </w:tc>
      </w:tr>
      <w:tr w:rsidR="00741617" w:rsidRPr="00A32D90">
        <w:trPr>
          <w:trHeight w:val="144"/>
          <w:tblCellSpacing w:w="0" w:type="dxa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41617" w:rsidRDefault="00415051">
            <w:pPr>
              <w:spacing w:after="0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41617" w:rsidRPr="00A32D90" w:rsidRDefault="00415051">
            <w:pPr>
              <w:spacing w:after="0"/>
              <w:ind w:left="135"/>
              <w:rPr>
                <w:sz w:val="28"/>
                <w:szCs w:val="28"/>
                <w:lang w:val="ru-RU"/>
              </w:rPr>
            </w:pPr>
            <w:r w:rsidRPr="00A32D90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Десятичные дроби и метрическая система мер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41617" w:rsidRDefault="00415051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A32D90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41617" w:rsidRDefault="00741617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41617" w:rsidRDefault="00741617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41617" w:rsidRDefault="00741617">
            <w:pPr>
              <w:spacing w:after="0"/>
              <w:ind w:left="135"/>
              <w:rPr>
                <w:sz w:val="28"/>
                <w:szCs w:val="28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41617" w:rsidRPr="00A32D90" w:rsidRDefault="00415051">
            <w:pPr>
              <w:spacing w:after="0"/>
              <w:ind w:left="135"/>
              <w:rPr>
                <w:sz w:val="28"/>
                <w:szCs w:val="28"/>
                <w:lang w:val="ru-RU"/>
              </w:rPr>
            </w:pPr>
            <w:r w:rsidRPr="00A32D90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a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2638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c</w:t>
              </w:r>
            </w:hyperlink>
          </w:p>
        </w:tc>
      </w:tr>
      <w:tr w:rsidR="00741617">
        <w:trPr>
          <w:trHeight w:val="144"/>
          <w:tblCellSpacing w:w="0" w:type="dxa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41617" w:rsidRDefault="00415051">
            <w:pPr>
              <w:spacing w:after="0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41617" w:rsidRPr="00A32D90" w:rsidRDefault="00415051">
            <w:pPr>
              <w:spacing w:after="0"/>
              <w:ind w:left="135"/>
              <w:rPr>
                <w:sz w:val="28"/>
                <w:szCs w:val="28"/>
                <w:lang w:val="ru-RU"/>
              </w:rPr>
            </w:pPr>
            <w:r w:rsidRPr="00A32D90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Десятичные дроби и метрическая система мер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41617" w:rsidRDefault="00415051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A32D90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41617" w:rsidRDefault="00741617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41617" w:rsidRDefault="00741617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41617" w:rsidRDefault="00741617">
            <w:pPr>
              <w:spacing w:after="0"/>
              <w:ind w:left="135"/>
              <w:rPr>
                <w:sz w:val="28"/>
                <w:szCs w:val="28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41617" w:rsidRDefault="00741617">
            <w:pPr>
              <w:spacing w:after="0"/>
              <w:ind w:left="135"/>
              <w:rPr>
                <w:sz w:val="28"/>
                <w:szCs w:val="28"/>
              </w:rPr>
            </w:pPr>
          </w:p>
        </w:tc>
      </w:tr>
      <w:tr w:rsidR="00741617" w:rsidRPr="00A32D90">
        <w:trPr>
          <w:trHeight w:val="144"/>
          <w:tblCellSpacing w:w="0" w:type="dxa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41617" w:rsidRDefault="00415051">
            <w:pPr>
              <w:spacing w:after="0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41617" w:rsidRPr="00A32D90" w:rsidRDefault="00415051">
            <w:pPr>
              <w:spacing w:after="0"/>
              <w:ind w:left="135"/>
              <w:rPr>
                <w:sz w:val="28"/>
                <w:szCs w:val="28"/>
                <w:lang w:val="ru-RU"/>
              </w:rPr>
            </w:pPr>
            <w:r w:rsidRPr="00A32D90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Арифметические действия с обыкновенными и десятичными дробями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41617" w:rsidRDefault="00415051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A32D90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41617" w:rsidRDefault="00741617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41617" w:rsidRDefault="00741617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41617" w:rsidRDefault="00741617">
            <w:pPr>
              <w:spacing w:after="0"/>
              <w:ind w:left="135"/>
              <w:rPr>
                <w:sz w:val="28"/>
                <w:szCs w:val="28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41617" w:rsidRPr="00A32D90" w:rsidRDefault="00415051">
            <w:pPr>
              <w:spacing w:after="0"/>
              <w:ind w:left="135"/>
              <w:rPr>
                <w:sz w:val="28"/>
                <w:szCs w:val="28"/>
                <w:lang w:val="ru-RU"/>
              </w:rPr>
            </w:pPr>
            <w:r w:rsidRPr="00A32D90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a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276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c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4</w:t>
              </w:r>
            </w:hyperlink>
          </w:p>
        </w:tc>
      </w:tr>
      <w:tr w:rsidR="00741617" w:rsidRPr="00A32D90">
        <w:trPr>
          <w:trHeight w:val="144"/>
          <w:tblCellSpacing w:w="0" w:type="dxa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41617" w:rsidRDefault="00415051">
            <w:pPr>
              <w:spacing w:after="0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41617" w:rsidRPr="00A32D90" w:rsidRDefault="00415051">
            <w:pPr>
              <w:spacing w:after="0"/>
              <w:ind w:left="135"/>
              <w:rPr>
                <w:sz w:val="28"/>
                <w:szCs w:val="28"/>
                <w:lang w:val="ru-RU"/>
              </w:rPr>
            </w:pPr>
            <w:r w:rsidRPr="00A32D90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Арифметические действия с обыкновенными и десятичными дробями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41617" w:rsidRDefault="00415051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A32D90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41617" w:rsidRDefault="00741617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41617" w:rsidRDefault="00741617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41617" w:rsidRDefault="00741617">
            <w:pPr>
              <w:spacing w:after="0"/>
              <w:ind w:left="135"/>
              <w:rPr>
                <w:sz w:val="28"/>
                <w:szCs w:val="28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41617" w:rsidRPr="00A32D90" w:rsidRDefault="00415051">
            <w:pPr>
              <w:spacing w:after="0"/>
              <w:ind w:left="135"/>
              <w:rPr>
                <w:sz w:val="28"/>
                <w:szCs w:val="28"/>
                <w:lang w:val="ru-RU"/>
              </w:rPr>
            </w:pPr>
            <w:r w:rsidRPr="00A32D90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a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277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dc</w:t>
              </w:r>
            </w:hyperlink>
          </w:p>
        </w:tc>
      </w:tr>
      <w:tr w:rsidR="00741617" w:rsidRPr="00A32D90">
        <w:trPr>
          <w:trHeight w:val="144"/>
          <w:tblCellSpacing w:w="0" w:type="dxa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41617" w:rsidRDefault="00415051">
            <w:pPr>
              <w:spacing w:after="0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41617" w:rsidRPr="00A32D90" w:rsidRDefault="00415051">
            <w:pPr>
              <w:spacing w:after="0"/>
              <w:ind w:left="135"/>
              <w:rPr>
                <w:sz w:val="28"/>
                <w:szCs w:val="28"/>
                <w:lang w:val="ru-RU"/>
              </w:rPr>
            </w:pPr>
            <w:r w:rsidRPr="00A32D90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Арифметические действия с обыкновенными и </w:t>
            </w:r>
            <w:r w:rsidRPr="00A32D90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lastRenderedPageBreak/>
              <w:t>десятичными дробями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41617" w:rsidRDefault="00415051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A32D90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41617" w:rsidRDefault="00741617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41617" w:rsidRDefault="00741617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41617" w:rsidRDefault="00741617">
            <w:pPr>
              <w:spacing w:after="0"/>
              <w:ind w:left="135"/>
              <w:rPr>
                <w:sz w:val="28"/>
                <w:szCs w:val="28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41617" w:rsidRPr="00A32D90" w:rsidRDefault="00415051">
            <w:pPr>
              <w:spacing w:after="0"/>
              <w:ind w:left="135"/>
              <w:rPr>
                <w:sz w:val="28"/>
                <w:szCs w:val="28"/>
                <w:lang w:val="ru-RU"/>
              </w:rPr>
            </w:pPr>
            <w:r w:rsidRPr="00A32D90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a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d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40</w:t>
              </w:r>
            </w:hyperlink>
          </w:p>
        </w:tc>
      </w:tr>
      <w:tr w:rsidR="00741617" w:rsidRPr="00A32D90">
        <w:trPr>
          <w:trHeight w:val="144"/>
          <w:tblCellSpacing w:w="0" w:type="dxa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41617" w:rsidRDefault="00415051">
            <w:pPr>
              <w:spacing w:after="0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50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41617" w:rsidRPr="00A32D90" w:rsidRDefault="00415051">
            <w:pPr>
              <w:spacing w:after="0"/>
              <w:ind w:left="135"/>
              <w:rPr>
                <w:sz w:val="28"/>
                <w:szCs w:val="28"/>
                <w:lang w:val="ru-RU"/>
              </w:rPr>
            </w:pPr>
            <w:r w:rsidRPr="00A32D90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Арифметические действия с обыкновенными и десятичными дробями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41617" w:rsidRDefault="00415051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A32D90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41617" w:rsidRDefault="00741617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41617" w:rsidRDefault="00741617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41617" w:rsidRDefault="00741617">
            <w:pPr>
              <w:spacing w:after="0"/>
              <w:ind w:left="135"/>
              <w:rPr>
                <w:sz w:val="28"/>
                <w:szCs w:val="28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41617" w:rsidRPr="00A32D90" w:rsidRDefault="00415051">
            <w:pPr>
              <w:spacing w:after="0"/>
              <w:ind w:left="135"/>
              <w:rPr>
                <w:sz w:val="28"/>
                <w:szCs w:val="28"/>
                <w:lang w:val="ru-RU"/>
              </w:rPr>
            </w:pPr>
            <w:r w:rsidRPr="00A32D90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a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ec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6</w:t>
              </w:r>
            </w:hyperlink>
          </w:p>
        </w:tc>
      </w:tr>
      <w:tr w:rsidR="00741617" w:rsidRPr="00A32D90">
        <w:trPr>
          <w:trHeight w:val="144"/>
          <w:tblCellSpacing w:w="0" w:type="dxa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41617" w:rsidRDefault="00415051">
            <w:pPr>
              <w:spacing w:after="0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51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41617" w:rsidRPr="00A32D90" w:rsidRDefault="00415051">
            <w:pPr>
              <w:spacing w:after="0"/>
              <w:ind w:left="135"/>
              <w:rPr>
                <w:sz w:val="28"/>
                <w:szCs w:val="28"/>
                <w:lang w:val="ru-RU"/>
              </w:rPr>
            </w:pPr>
            <w:r w:rsidRPr="00A32D90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Арифметические действия с обыкновенными и десятичными дробями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41617" w:rsidRDefault="00415051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A32D90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41617" w:rsidRDefault="00741617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41617" w:rsidRDefault="00741617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41617" w:rsidRDefault="00741617">
            <w:pPr>
              <w:spacing w:after="0"/>
              <w:ind w:left="135"/>
              <w:rPr>
                <w:sz w:val="28"/>
                <w:szCs w:val="28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41617" w:rsidRPr="00A32D90" w:rsidRDefault="00415051">
            <w:pPr>
              <w:spacing w:after="0"/>
              <w:ind w:left="135"/>
              <w:rPr>
                <w:sz w:val="28"/>
                <w:szCs w:val="28"/>
                <w:lang w:val="ru-RU"/>
              </w:rPr>
            </w:pPr>
            <w:r w:rsidRPr="00A32D90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a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c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00</w:t>
              </w:r>
            </w:hyperlink>
          </w:p>
        </w:tc>
      </w:tr>
      <w:tr w:rsidR="00741617" w:rsidRPr="00A32D90">
        <w:trPr>
          <w:trHeight w:val="144"/>
          <w:tblCellSpacing w:w="0" w:type="dxa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41617" w:rsidRDefault="00415051">
            <w:pPr>
              <w:spacing w:after="0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52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41617" w:rsidRDefault="00415051">
            <w:pPr>
              <w:spacing w:after="0"/>
              <w:ind w:left="135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Отношение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41617" w:rsidRDefault="00415051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41617" w:rsidRDefault="00741617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41617" w:rsidRDefault="00741617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41617" w:rsidRDefault="00741617">
            <w:pPr>
              <w:spacing w:after="0"/>
              <w:ind w:left="135"/>
              <w:rPr>
                <w:sz w:val="28"/>
                <w:szCs w:val="28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41617" w:rsidRPr="00A32D90" w:rsidRDefault="00415051">
            <w:pPr>
              <w:spacing w:after="0"/>
              <w:ind w:left="135"/>
              <w:rPr>
                <w:sz w:val="28"/>
                <w:szCs w:val="28"/>
                <w:lang w:val="ru-RU"/>
              </w:rPr>
            </w:pPr>
            <w:r w:rsidRPr="00A32D90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a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282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c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2</w:t>
              </w:r>
            </w:hyperlink>
          </w:p>
        </w:tc>
      </w:tr>
      <w:tr w:rsidR="00741617">
        <w:trPr>
          <w:trHeight w:val="144"/>
          <w:tblCellSpacing w:w="0" w:type="dxa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41617" w:rsidRDefault="00415051">
            <w:pPr>
              <w:spacing w:after="0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53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41617" w:rsidRDefault="00415051">
            <w:pPr>
              <w:spacing w:after="0"/>
              <w:ind w:left="135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Отношение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41617" w:rsidRDefault="00415051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41617" w:rsidRDefault="00741617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41617" w:rsidRDefault="00741617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41617" w:rsidRDefault="00741617">
            <w:pPr>
              <w:spacing w:after="0"/>
              <w:ind w:left="135"/>
              <w:rPr>
                <w:sz w:val="28"/>
                <w:szCs w:val="28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41617" w:rsidRDefault="00741617">
            <w:pPr>
              <w:spacing w:after="0"/>
              <w:ind w:left="135"/>
              <w:rPr>
                <w:sz w:val="28"/>
                <w:szCs w:val="28"/>
              </w:rPr>
            </w:pPr>
          </w:p>
        </w:tc>
      </w:tr>
      <w:tr w:rsidR="00741617" w:rsidRPr="00A32D90">
        <w:trPr>
          <w:trHeight w:val="144"/>
          <w:tblCellSpacing w:w="0" w:type="dxa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41617" w:rsidRDefault="00415051">
            <w:pPr>
              <w:spacing w:after="0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54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41617" w:rsidRDefault="00415051">
            <w:pPr>
              <w:spacing w:after="0"/>
              <w:ind w:left="135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Деление в данном отношении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41617" w:rsidRDefault="00415051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41617" w:rsidRDefault="00741617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41617" w:rsidRDefault="00741617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41617" w:rsidRDefault="00741617">
            <w:pPr>
              <w:spacing w:after="0"/>
              <w:ind w:left="135"/>
              <w:rPr>
                <w:sz w:val="28"/>
                <w:szCs w:val="28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41617" w:rsidRPr="00A32D90" w:rsidRDefault="00415051">
            <w:pPr>
              <w:spacing w:after="0"/>
              <w:ind w:left="135"/>
              <w:rPr>
                <w:sz w:val="28"/>
                <w:szCs w:val="28"/>
                <w:lang w:val="ru-RU"/>
              </w:rPr>
            </w:pPr>
            <w:r w:rsidRPr="00A32D90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a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28448</w:t>
              </w:r>
            </w:hyperlink>
          </w:p>
        </w:tc>
      </w:tr>
      <w:tr w:rsidR="00741617">
        <w:trPr>
          <w:trHeight w:val="144"/>
          <w:tblCellSpacing w:w="0" w:type="dxa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41617" w:rsidRDefault="00415051">
            <w:pPr>
              <w:spacing w:after="0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55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41617" w:rsidRDefault="00415051">
            <w:pPr>
              <w:spacing w:after="0"/>
              <w:ind w:left="135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Деление в данном отношении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41617" w:rsidRDefault="00415051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41617" w:rsidRDefault="00741617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41617" w:rsidRDefault="00741617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41617" w:rsidRDefault="00741617">
            <w:pPr>
              <w:spacing w:after="0"/>
              <w:ind w:left="135"/>
              <w:rPr>
                <w:sz w:val="28"/>
                <w:szCs w:val="28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41617" w:rsidRDefault="00741617">
            <w:pPr>
              <w:spacing w:after="0"/>
              <w:ind w:left="135"/>
              <w:rPr>
                <w:sz w:val="28"/>
                <w:szCs w:val="28"/>
              </w:rPr>
            </w:pPr>
          </w:p>
        </w:tc>
      </w:tr>
      <w:tr w:rsidR="00741617" w:rsidRPr="00A32D90">
        <w:trPr>
          <w:trHeight w:val="144"/>
          <w:tblCellSpacing w:w="0" w:type="dxa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41617" w:rsidRDefault="00415051">
            <w:pPr>
              <w:spacing w:after="0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56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41617" w:rsidRDefault="00415051">
            <w:pPr>
              <w:spacing w:after="0"/>
              <w:ind w:left="135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Масштаб, пропорция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41617" w:rsidRDefault="00415051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41617" w:rsidRDefault="00741617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41617" w:rsidRDefault="00741617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41617" w:rsidRDefault="00741617">
            <w:pPr>
              <w:spacing w:after="0"/>
              <w:ind w:left="135"/>
              <w:rPr>
                <w:sz w:val="28"/>
                <w:szCs w:val="28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41617" w:rsidRPr="00A32D90" w:rsidRDefault="00415051">
            <w:pPr>
              <w:spacing w:after="0"/>
              <w:ind w:left="135"/>
              <w:rPr>
                <w:sz w:val="28"/>
                <w:szCs w:val="28"/>
                <w:lang w:val="ru-RU"/>
              </w:rPr>
            </w:pPr>
            <w:r w:rsidRPr="00A32D90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a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a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e</w:t>
              </w:r>
            </w:hyperlink>
          </w:p>
        </w:tc>
      </w:tr>
      <w:tr w:rsidR="00741617" w:rsidRPr="00A32D90">
        <w:trPr>
          <w:trHeight w:val="144"/>
          <w:tblCellSpacing w:w="0" w:type="dxa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41617" w:rsidRDefault="00415051">
            <w:pPr>
              <w:spacing w:after="0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57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41617" w:rsidRDefault="00415051">
            <w:pPr>
              <w:spacing w:after="0"/>
              <w:ind w:left="135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Масштаб, пропорция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41617" w:rsidRDefault="00415051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41617" w:rsidRDefault="00741617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41617" w:rsidRDefault="00741617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41617" w:rsidRDefault="00741617">
            <w:pPr>
              <w:spacing w:after="0"/>
              <w:ind w:left="135"/>
              <w:rPr>
                <w:sz w:val="28"/>
                <w:szCs w:val="28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41617" w:rsidRPr="00A32D90" w:rsidRDefault="00415051">
            <w:pPr>
              <w:spacing w:after="0"/>
              <w:ind w:left="135"/>
              <w:rPr>
                <w:sz w:val="28"/>
                <w:szCs w:val="28"/>
                <w:lang w:val="ru-RU"/>
              </w:rPr>
            </w:pPr>
            <w:r w:rsidRPr="00A32D90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a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c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22</w:t>
              </w:r>
            </w:hyperlink>
          </w:p>
        </w:tc>
      </w:tr>
      <w:tr w:rsidR="00741617" w:rsidRPr="00A32D90">
        <w:trPr>
          <w:trHeight w:val="144"/>
          <w:tblCellSpacing w:w="0" w:type="dxa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41617" w:rsidRDefault="00415051">
            <w:pPr>
              <w:spacing w:after="0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58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41617" w:rsidRDefault="00415051">
            <w:pPr>
              <w:spacing w:after="0"/>
              <w:ind w:left="135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Понятие процента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41617" w:rsidRDefault="00415051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41617" w:rsidRDefault="00741617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41617" w:rsidRDefault="00741617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41617" w:rsidRDefault="00741617">
            <w:pPr>
              <w:spacing w:after="0"/>
              <w:ind w:left="135"/>
              <w:rPr>
                <w:sz w:val="28"/>
                <w:szCs w:val="28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41617" w:rsidRPr="00A32D90" w:rsidRDefault="00415051">
            <w:pPr>
              <w:spacing w:after="0"/>
              <w:ind w:left="135"/>
              <w:rPr>
                <w:sz w:val="28"/>
                <w:szCs w:val="28"/>
                <w:lang w:val="ru-RU"/>
              </w:rPr>
            </w:pPr>
            <w:r w:rsidRPr="00A32D90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a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d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76</w:t>
              </w:r>
            </w:hyperlink>
          </w:p>
        </w:tc>
      </w:tr>
      <w:tr w:rsidR="00741617" w:rsidRPr="00A32D90">
        <w:trPr>
          <w:trHeight w:val="144"/>
          <w:tblCellSpacing w:w="0" w:type="dxa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41617" w:rsidRDefault="00415051">
            <w:pPr>
              <w:spacing w:after="0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59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41617" w:rsidRDefault="00415051">
            <w:pPr>
              <w:spacing w:after="0"/>
              <w:ind w:left="135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Понятие процента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41617" w:rsidRDefault="00415051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41617" w:rsidRDefault="00741617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41617" w:rsidRDefault="00741617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41617" w:rsidRDefault="00741617">
            <w:pPr>
              <w:spacing w:after="0"/>
              <w:ind w:left="135"/>
              <w:rPr>
                <w:sz w:val="28"/>
                <w:szCs w:val="28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41617" w:rsidRPr="00A32D90" w:rsidRDefault="00415051">
            <w:pPr>
              <w:spacing w:after="0"/>
              <w:ind w:left="135"/>
              <w:rPr>
                <w:sz w:val="28"/>
                <w:szCs w:val="28"/>
                <w:lang w:val="ru-RU"/>
              </w:rPr>
            </w:pPr>
            <w:r w:rsidRPr="00A32D90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a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efc</w:t>
              </w:r>
            </w:hyperlink>
          </w:p>
        </w:tc>
      </w:tr>
      <w:tr w:rsidR="00741617" w:rsidRPr="00A32D90">
        <w:trPr>
          <w:trHeight w:val="144"/>
          <w:tblCellSpacing w:w="0" w:type="dxa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41617" w:rsidRDefault="00415051">
            <w:pPr>
              <w:spacing w:after="0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60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41617" w:rsidRPr="00A32D90" w:rsidRDefault="00415051">
            <w:pPr>
              <w:spacing w:after="0"/>
              <w:ind w:left="135"/>
              <w:rPr>
                <w:sz w:val="28"/>
                <w:szCs w:val="28"/>
                <w:lang w:val="ru-RU"/>
              </w:rPr>
            </w:pPr>
            <w:r w:rsidRPr="00A32D90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Вычисление процента от величины и величины по её проценту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41617" w:rsidRDefault="00415051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A32D90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41617" w:rsidRDefault="00741617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41617" w:rsidRDefault="00741617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41617" w:rsidRDefault="00741617">
            <w:pPr>
              <w:spacing w:after="0"/>
              <w:ind w:left="135"/>
              <w:rPr>
                <w:sz w:val="28"/>
                <w:szCs w:val="28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41617" w:rsidRPr="00A32D90" w:rsidRDefault="00415051">
            <w:pPr>
              <w:spacing w:after="0"/>
              <w:ind w:left="135"/>
              <w:rPr>
                <w:sz w:val="28"/>
                <w:szCs w:val="28"/>
                <w:lang w:val="ru-RU"/>
              </w:rPr>
            </w:pPr>
            <w:r w:rsidRPr="00A32D90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a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29064</w:t>
              </w:r>
            </w:hyperlink>
          </w:p>
        </w:tc>
      </w:tr>
      <w:tr w:rsidR="00741617" w:rsidRPr="00A32D90">
        <w:trPr>
          <w:trHeight w:val="144"/>
          <w:tblCellSpacing w:w="0" w:type="dxa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41617" w:rsidRDefault="00415051">
            <w:pPr>
              <w:spacing w:after="0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61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41617" w:rsidRPr="00A32D90" w:rsidRDefault="00415051">
            <w:pPr>
              <w:spacing w:after="0"/>
              <w:ind w:left="135"/>
              <w:rPr>
                <w:sz w:val="28"/>
                <w:szCs w:val="28"/>
                <w:lang w:val="ru-RU"/>
              </w:rPr>
            </w:pPr>
            <w:r w:rsidRPr="00A32D90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Вычисление процента от величины и величины по её проценту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41617" w:rsidRDefault="00415051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A32D90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41617" w:rsidRDefault="00741617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41617" w:rsidRDefault="00741617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41617" w:rsidRDefault="00741617">
            <w:pPr>
              <w:spacing w:after="0"/>
              <w:ind w:left="135"/>
              <w:rPr>
                <w:sz w:val="28"/>
                <w:szCs w:val="28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41617" w:rsidRPr="00A32D90" w:rsidRDefault="00415051">
            <w:pPr>
              <w:spacing w:after="0"/>
              <w:ind w:left="135"/>
              <w:rPr>
                <w:sz w:val="28"/>
                <w:szCs w:val="28"/>
                <w:lang w:val="ru-RU"/>
              </w:rPr>
            </w:pPr>
            <w:r w:rsidRPr="00A32D90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a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291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e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0</w:t>
              </w:r>
            </w:hyperlink>
          </w:p>
        </w:tc>
      </w:tr>
      <w:tr w:rsidR="00741617">
        <w:trPr>
          <w:trHeight w:val="144"/>
          <w:tblCellSpacing w:w="0" w:type="dxa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41617" w:rsidRDefault="00415051">
            <w:pPr>
              <w:spacing w:after="0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62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41617" w:rsidRPr="00A32D90" w:rsidRDefault="00415051">
            <w:pPr>
              <w:spacing w:after="0"/>
              <w:ind w:left="135"/>
              <w:rPr>
                <w:sz w:val="28"/>
                <w:szCs w:val="28"/>
                <w:lang w:val="ru-RU"/>
              </w:rPr>
            </w:pPr>
            <w:r w:rsidRPr="00A32D90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Вычисление процента от величины и величины по её проценту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41617" w:rsidRDefault="00415051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A32D90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41617" w:rsidRDefault="00741617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41617" w:rsidRDefault="00741617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41617" w:rsidRDefault="00741617">
            <w:pPr>
              <w:spacing w:after="0"/>
              <w:ind w:left="135"/>
              <w:rPr>
                <w:sz w:val="28"/>
                <w:szCs w:val="28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41617" w:rsidRDefault="00741617">
            <w:pPr>
              <w:spacing w:after="0"/>
              <w:ind w:left="135"/>
              <w:rPr>
                <w:sz w:val="28"/>
                <w:szCs w:val="28"/>
              </w:rPr>
            </w:pPr>
          </w:p>
        </w:tc>
      </w:tr>
      <w:tr w:rsidR="00741617">
        <w:trPr>
          <w:trHeight w:val="144"/>
          <w:tblCellSpacing w:w="0" w:type="dxa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41617" w:rsidRDefault="00415051">
            <w:pPr>
              <w:spacing w:after="0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63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41617" w:rsidRPr="00A32D90" w:rsidRDefault="00415051">
            <w:pPr>
              <w:spacing w:after="0"/>
              <w:ind w:left="135"/>
              <w:rPr>
                <w:sz w:val="28"/>
                <w:szCs w:val="28"/>
                <w:lang w:val="ru-RU"/>
              </w:rPr>
            </w:pPr>
            <w:r w:rsidRPr="00A32D90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Вычисление процента от величины и величины по её проценту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41617" w:rsidRDefault="00415051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A32D90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41617" w:rsidRDefault="00741617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41617" w:rsidRDefault="00741617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41617" w:rsidRDefault="00741617">
            <w:pPr>
              <w:spacing w:after="0"/>
              <w:ind w:left="135"/>
              <w:rPr>
                <w:sz w:val="28"/>
                <w:szCs w:val="28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41617" w:rsidRDefault="00741617">
            <w:pPr>
              <w:spacing w:after="0"/>
              <w:ind w:left="135"/>
              <w:rPr>
                <w:sz w:val="28"/>
                <w:szCs w:val="28"/>
              </w:rPr>
            </w:pPr>
          </w:p>
        </w:tc>
      </w:tr>
      <w:tr w:rsidR="00741617" w:rsidRPr="00A32D90">
        <w:trPr>
          <w:trHeight w:val="144"/>
          <w:tblCellSpacing w:w="0" w:type="dxa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41617" w:rsidRDefault="00415051">
            <w:pPr>
              <w:spacing w:after="0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64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41617" w:rsidRPr="00A32D90" w:rsidRDefault="00415051">
            <w:pPr>
              <w:spacing w:after="0"/>
              <w:ind w:left="135"/>
              <w:rPr>
                <w:sz w:val="28"/>
                <w:szCs w:val="28"/>
                <w:lang w:val="ru-RU"/>
              </w:rPr>
            </w:pPr>
            <w:r w:rsidRPr="00A32D90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Решение текстовых задач, содержащих дроби и проценты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41617" w:rsidRDefault="00415051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A32D90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41617" w:rsidRDefault="00741617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41617" w:rsidRDefault="00741617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41617" w:rsidRDefault="00741617">
            <w:pPr>
              <w:spacing w:after="0"/>
              <w:ind w:left="135"/>
              <w:rPr>
                <w:sz w:val="28"/>
                <w:szCs w:val="28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41617" w:rsidRPr="00A32D90" w:rsidRDefault="00415051">
            <w:pPr>
              <w:spacing w:after="0"/>
              <w:ind w:left="135"/>
              <w:rPr>
                <w:sz w:val="28"/>
                <w:szCs w:val="28"/>
                <w:lang w:val="ru-RU"/>
              </w:rPr>
            </w:pPr>
            <w:r w:rsidRPr="00A32D90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a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26512</w:t>
              </w:r>
            </w:hyperlink>
          </w:p>
        </w:tc>
      </w:tr>
      <w:tr w:rsidR="00741617" w:rsidRPr="00A32D90">
        <w:trPr>
          <w:trHeight w:val="144"/>
          <w:tblCellSpacing w:w="0" w:type="dxa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41617" w:rsidRDefault="00415051">
            <w:pPr>
              <w:spacing w:after="0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65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41617" w:rsidRPr="00A32D90" w:rsidRDefault="00415051">
            <w:pPr>
              <w:spacing w:after="0"/>
              <w:ind w:left="135"/>
              <w:rPr>
                <w:sz w:val="28"/>
                <w:szCs w:val="28"/>
                <w:lang w:val="ru-RU"/>
              </w:rPr>
            </w:pPr>
            <w:r w:rsidRPr="00A32D90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Решение текстовых задач, содержащих дроби и проценты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41617" w:rsidRDefault="00415051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A32D90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41617" w:rsidRDefault="00741617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41617" w:rsidRDefault="00741617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41617" w:rsidRDefault="00741617">
            <w:pPr>
              <w:spacing w:after="0"/>
              <w:ind w:left="135"/>
              <w:rPr>
                <w:sz w:val="28"/>
                <w:szCs w:val="28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41617" w:rsidRPr="00A32D90" w:rsidRDefault="00415051">
            <w:pPr>
              <w:spacing w:after="0"/>
              <w:ind w:left="135"/>
              <w:rPr>
                <w:sz w:val="28"/>
                <w:szCs w:val="28"/>
                <w:lang w:val="ru-RU"/>
              </w:rPr>
            </w:pPr>
            <w:r w:rsidRPr="00A32D90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a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2818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c</w:t>
              </w:r>
            </w:hyperlink>
          </w:p>
        </w:tc>
      </w:tr>
      <w:tr w:rsidR="00741617" w:rsidRPr="00A32D90">
        <w:trPr>
          <w:trHeight w:val="144"/>
          <w:tblCellSpacing w:w="0" w:type="dxa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41617" w:rsidRDefault="00415051">
            <w:pPr>
              <w:spacing w:after="0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66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41617" w:rsidRPr="00A32D90" w:rsidRDefault="00415051">
            <w:pPr>
              <w:spacing w:after="0"/>
              <w:ind w:left="135"/>
              <w:rPr>
                <w:sz w:val="28"/>
                <w:szCs w:val="28"/>
                <w:lang w:val="ru-RU"/>
              </w:rPr>
            </w:pPr>
            <w:r w:rsidRPr="00A32D90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Решение текстовых задач, содержащих дроби и проценты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41617" w:rsidRDefault="00415051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A32D90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41617" w:rsidRDefault="00741617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41617" w:rsidRDefault="00741617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41617" w:rsidRDefault="00741617">
            <w:pPr>
              <w:spacing w:after="0"/>
              <w:ind w:left="135"/>
              <w:rPr>
                <w:sz w:val="28"/>
                <w:szCs w:val="28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41617" w:rsidRPr="00A32D90" w:rsidRDefault="00415051">
            <w:pPr>
              <w:spacing w:after="0"/>
              <w:ind w:left="135"/>
              <w:rPr>
                <w:sz w:val="28"/>
                <w:szCs w:val="28"/>
                <w:lang w:val="ru-RU"/>
              </w:rPr>
            </w:pPr>
            <w:r w:rsidRPr="00A32D90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a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29546</w:t>
              </w:r>
            </w:hyperlink>
          </w:p>
        </w:tc>
      </w:tr>
      <w:tr w:rsidR="00741617" w:rsidRPr="00A32D90">
        <w:trPr>
          <w:trHeight w:val="144"/>
          <w:tblCellSpacing w:w="0" w:type="dxa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41617" w:rsidRDefault="00415051">
            <w:pPr>
              <w:spacing w:after="0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67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41617" w:rsidRPr="00A32D90" w:rsidRDefault="00415051">
            <w:pPr>
              <w:spacing w:after="0"/>
              <w:ind w:left="135"/>
              <w:rPr>
                <w:sz w:val="28"/>
                <w:szCs w:val="28"/>
                <w:lang w:val="ru-RU"/>
              </w:rPr>
            </w:pPr>
            <w:r w:rsidRPr="00A32D90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Решение текстовых задач, содержащих дроби и проценты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41617" w:rsidRDefault="00415051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A32D90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41617" w:rsidRDefault="00741617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41617" w:rsidRDefault="00741617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41617" w:rsidRDefault="00741617">
            <w:pPr>
              <w:spacing w:after="0"/>
              <w:ind w:left="135"/>
              <w:rPr>
                <w:sz w:val="28"/>
                <w:szCs w:val="28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41617" w:rsidRPr="00A32D90" w:rsidRDefault="00415051">
            <w:pPr>
              <w:spacing w:after="0"/>
              <w:ind w:left="135"/>
              <w:rPr>
                <w:sz w:val="28"/>
                <w:szCs w:val="28"/>
                <w:lang w:val="ru-RU"/>
              </w:rPr>
            </w:pPr>
            <w:r w:rsidRPr="00A32D90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a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a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46</w:t>
              </w:r>
            </w:hyperlink>
          </w:p>
        </w:tc>
      </w:tr>
      <w:tr w:rsidR="00741617" w:rsidRPr="00A32D90">
        <w:trPr>
          <w:trHeight w:val="144"/>
          <w:tblCellSpacing w:w="0" w:type="dxa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41617" w:rsidRDefault="00415051">
            <w:pPr>
              <w:spacing w:after="0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68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41617" w:rsidRPr="00A32D90" w:rsidRDefault="00415051">
            <w:pPr>
              <w:spacing w:after="0"/>
              <w:ind w:left="135"/>
              <w:rPr>
                <w:sz w:val="28"/>
                <w:szCs w:val="28"/>
                <w:lang w:val="ru-RU"/>
              </w:rPr>
            </w:pPr>
            <w:r w:rsidRPr="00A32D90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Контрольная работа по теме "Дроби"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41617" w:rsidRDefault="00415051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A32D90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41617" w:rsidRDefault="00415051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41617" w:rsidRDefault="00741617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41617" w:rsidRDefault="00741617">
            <w:pPr>
              <w:spacing w:after="0"/>
              <w:ind w:left="135"/>
              <w:rPr>
                <w:sz w:val="28"/>
                <w:szCs w:val="28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41617" w:rsidRPr="00A32D90" w:rsidRDefault="00415051">
            <w:pPr>
              <w:spacing w:after="0"/>
              <w:ind w:left="135"/>
              <w:rPr>
                <w:sz w:val="28"/>
                <w:szCs w:val="28"/>
                <w:lang w:val="ru-RU"/>
              </w:rPr>
            </w:pPr>
            <w:r w:rsidRPr="00A32D90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a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d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34</w:t>
              </w:r>
            </w:hyperlink>
          </w:p>
        </w:tc>
      </w:tr>
      <w:tr w:rsidR="00741617" w:rsidRPr="00A32D90">
        <w:trPr>
          <w:trHeight w:val="144"/>
          <w:tblCellSpacing w:w="0" w:type="dxa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41617" w:rsidRDefault="00415051">
            <w:pPr>
              <w:spacing w:after="0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69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41617" w:rsidRPr="00A32D90" w:rsidRDefault="00415051">
            <w:pPr>
              <w:spacing w:after="0"/>
              <w:ind w:left="135"/>
              <w:rPr>
                <w:sz w:val="28"/>
                <w:szCs w:val="28"/>
                <w:lang w:val="ru-RU"/>
              </w:rPr>
            </w:pPr>
            <w:r w:rsidRPr="00A32D90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Практическая работа по теме "Отношение длины окружности к её диаметру"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41617" w:rsidRDefault="00415051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A32D90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41617" w:rsidRDefault="00741617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41617" w:rsidRDefault="00415051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41617" w:rsidRDefault="00741617">
            <w:pPr>
              <w:spacing w:after="0"/>
              <w:ind w:left="135"/>
              <w:rPr>
                <w:sz w:val="28"/>
                <w:szCs w:val="28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41617" w:rsidRPr="00A32D90" w:rsidRDefault="00415051">
            <w:pPr>
              <w:spacing w:after="0"/>
              <w:ind w:left="135"/>
              <w:rPr>
                <w:sz w:val="28"/>
                <w:szCs w:val="28"/>
                <w:lang w:val="ru-RU"/>
              </w:rPr>
            </w:pPr>
            <w:r w:rsidRPr="00A32D90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a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bea</w:t>
              </w:r>
            </w:hyperlink>
          </w:p>
        </w:tc>
      </w:tr>
      <w:tr w:rsidR="00741617" w:rsidRPr="00A32D90">
        <w:trPr>
          <w:trHeight w:val="144"/>
          <w:tblCellSpacing w:w="0" w:type="dxa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41617" w:rsidRDefault="00415051">
            <w:pPr>
              <w:spacing w:after="0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70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41617" w:rsidRDefault="00415051">
            <w:pPr>
              <w:spacing w:after="0"/>
              <w:ind w:left="135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Осевая симметрия. Центральная симметрия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41617" w:rsidRDefault="00415051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41617" w:rsidRDefault="00741617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41617" w:rsidRDefault="00741617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41617" w:rsidRDefault="00741617">
            <w:pPr>
              <w:spacing w:after="0"/>
              <w:ind w:left="135"/>
              <w:rPr>
                <w:sz w:val="28"/>
                <w:szCs w:val="28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41617" w:rsidRPr="00A32D90" w:rsidRDefault="00415051">
            <w:pPr>
              <w:spacing w:after="0"/>
              <w:ind w:left="135"/>
              <w:rPr>
                <w:sz w:val="28"/>
                <w:szCs w:val="28"/>
                <w:lang w:val="ru-RU"/>
              </w:rPr>
            </w:pPr>
            <w:r w:rsidRPr="00A32D90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a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2509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a</w:t>
              </w:r>
            </w:hyperlink>
          </w:p>
        </w:tc>
      </w:tr>
      <w:tr w:rsidR="00741617" w:rsidRPr="00A32D90">
        <w:trPr>
          <w:trHeight w:val="144"/>
          <w:tblCellSpacing w:w="0" w:type="dxa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41617" w:rsidRDefault="00415051">
            <w:pPr>
              <w:spacing w:after="0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71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41617" w:rsidRDefault="00415051">
            <w:pPr>
              <w:spacing w:after="0"/>
              <w:ind w:left="135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Осевая симметрия. Центральная симметрия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41617" w:rsidRDefault="00415051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41617" w:rsidRDefault="00741617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41617" w:rsidRDefault="00741617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41617" w:rsidRDefault="00741617">
            <w:pPr>
              <w:spacing w:after="0"/>
              <w:ind w:left="135"/>
              <w:rPr>
                <w:sz w:val="28"/>
                <w:szCs w:val="28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41617" w:rsidRPr="00A32D90" w:rsidRDefault="00415051">
            <w:pPr>
              <w:spacing w:after="0"/>
              <w:ind w:left="135"/>
              <w:rPr>
                <w:sz w:val="28"/>
                <w:szCs w:val="28"/>
                <w:lang w:val="ru-RU"/>
              </w:rPr>
            </w:pPr>
            <w:r w:rsidRPr="00A32D90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a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25428</w:t>
              </w:r>
            </w:hyperlink>
          </w:p>
        </w:tc>
      </w:tr>
      <w:tr w:rsidR="00741617" w:rsidRPr="00A32D90">
        <w:trPr>
          <w:trHeight w:val="144"/>
          <w:tblCellSpacing w:w="0" w:type="dxa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41617" w:rsidRDefault="00415051">
            <w:pPr>
              <w:spacing w:after="0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72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41617" w:rsidRDefault="00415051">
            <w:pPr>
              <w:spacing w:after="0"/>
              <w:ind w:left="135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Построение симметричных фигур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41617" w:rsidRDefault="00415051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41617" w:rsidRDefault="00741617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41617" w:rsidRDefault="00741617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41617" w:rsidRDefault="00741617">
            <w:pPr>
              <w:spacing w:after="0"/>
              <w:ind w:left="135"/>
              <w:rPr>
                <w:sz w:val="28"/>
                <w:szCs w:val="28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41617" w:rsidRPr="00A32D90" w:rsidRDefault="00415051">
            <w:pPr>
              <w:spacing w:after="0"/>
              <w:ind w:left="135"/>
              <w:rPr>
                <w:sz w:val="28"/>
                <w:szCs w:val="28"/>
                <w:lang w:val="ru-RU"/>
              </w:rPr>
            </w:pPr>
            <w:r w:rsidRPr="00A32D90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a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252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ca</w:t>
              </w:r>
            </w:hyperlink>
          </w:p>
        </w:tc>
      </w:tr>
      <w:tr w:rsidR="00741617" w:rsidRPr="00A32D90">
        <w:trPr>
          <w:trHeight w:val="144"/>
          <w:tblCellSpacing w:w="0" w:type="dxa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41617" w:rsidRDefault="00415051">
            <w:pPr>
              <w:spacing w:after="0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73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41617" w:rsidRDefault="00415051">
            <w:pPr>
              <w:spacing w:after="0"/>
              <w:ind w:left="135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Построение симметричных фигур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41617" w:rsidRDefault="00415051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41617" w:rsidRDefault="00741617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41617" w:rsidRDefault="00741617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41617" w:rsidRDefault="00741617">
            <w:pPr>
              <w:spacing w:after="0"/>
              <w:ind w:left="135"/>
              <w:rPr>
                <w:sz w:val="28"/>
                <w:szCs w:val="28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41617" w:rsidRPr="00A32D90" w:rsidRDefault="00415051">
            <w:pPr>
              <w:spacing w:after="0"/>
              <w:ind w:left="135"/>
              <w:rPr>
                <w:sz w:val="28"/>
                <w:szCs w:val="28"/>
                <w:lang w:val="ru-RU"/>
              </w:rPr>
            </w:pPr>
            <w:r w:rsidRPr="00A32D90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a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257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fc</w:t>
              </w:r>
            </w:hyperlink>
          </w:p>
        </w:tc>
      </w:tr>
      <w:tr w:rsidR="00741617" w:rsidRPr="00A32D90">
        <w:trPr>
          <w:trHeight w:val="144"/>
          <w:tblCellSpacing w:w="0" w:type="dxa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41617" w:rsidRDefault="00415051">
            <w:pPr>
              <w:spacing w:after="0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74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41617" w:rsidRPr="00A32D90" w:rsidRDefault="00415051">
            <w:pPr>
              <w:spacing w:after="0"/>
              <w:ind w:left="135"/>
              <w:rPr>
                <w:sz w:val="28"/>
                <w:szCs w:val="28"/>
                <w:lang w:val="ru-RU"/>
              </w:rPr>
            </w:pPr>
            <w:r w:rsidRPr="00A32D90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Практическая работа по теме "Осевая симметрия"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41617" w:rsidRDefault="00415051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A32D90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41617" w:rsidRDefault="00741617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41617" w:rsidRDefault="00415051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41617" w:rsidRDefault="00741617">
            <w:pPr>
              <w:spacing w:after="0"/>
              <w:ind w:left="135"/>
              <w:rPr>
                <w:sz w:val="28"/>
                <w:szCs w:val="28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41617" w:rsidRPr="00A32D90" w:rsidRDefault="00415051">
            <w:pPr>
              <w:spacing w:after="0"/>
              <w:ind w:left="135"/>
              <w:rPr>
                <w:sz w:val="28"/>
                <w:szCs w:val="28"/>
                <w:lang w:val="ru-RU"/>
              </w:rPr>
            </w:pPr>
            <w:r w:rsidRPr="00A32D90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a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2598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c</w:t>
              </w:r>
            </w:hyperlink>
          </w:p>
        </w:tc>
      </w:tr>
      <w:tr w:rsidR="00741617" w:rsidRPr="00A32D90">
        <w:trPr>
          <w:trHeight w:val="144"/>
          <w:tblCellSpacing w:w="0" w:type="dxa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41617" w:rsidRDefault="00415051">
            <w:pPr>
              <w:spacing w:after="0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75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41617" w:rsidRDefault="00415051">
            <w:pPr>
              <w:spacing w:after="0"/>
              <w:ind w:left="135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Симметрия в пространстве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41617" w:rsidRDefault="00415051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41617" w:rsidRDefault="00741617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41617" w:rsidRDefault="00741617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41617" w:rsidRDefault="00741617">
            <w:pPr>
              <w:spacing w:after="0"/>
              <w:ind w:left="135"/>
              <w:rPr>
                <w:sz w:val="28"/>
                <w:szCs w:val="28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41617" w:rsidRPr="00A32D90" w:rsidRDefault="00415051">
            <w:pPr>
              <w:spacing w:after="0"/>
              <w:ind w:left="135"/>
              <w:rPr>
                <w:sz w:val="28"/>
                <w:szCs w:val="28"/>
                <w:lang w:val="ru-RU"/>
              </w:rPr>
            </w:pPr>
            <w:r w:rsidRPr="00A32D90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a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ae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0</w:t>
              </w:r>
            </w:hyperlink>
          </w:p>
        </w:tc>
      </w:tr>
      <w:tr w:rsidR="00741617" w:rsidRPr="00A32D90">
        <w:trPr>
          <w:trHeight w:val="144"/>
          <w:tblCellSpacing w:w="0" w:type="dxa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41617" w:rsidRDefault="00415051">
            <w:pPr>
              <w:spacing w:after="0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76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41617" w:rsidRPr="00A32D90" w:rsidRDefault="00415051">
            <w:pPr>
              <w:spacing w:after="0"/>
              <w:ind w:left="135"/>
              <w:rPr>
                <w:sz w:val="28"/>
                <w:szCs w:val="28"/>
                <w:lang w:val="ru-RU"/>
              </w:rPr>
            </w:pPr>
            <w:r w:rsidRPr="00A32D90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Применение букв для записи математических выражений и предложений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41617" w:rsidRDefault="00415051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A32D90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41617" w:rsidRDefault="00741617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41617" w:rsidRDefault="00741617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41617" w:rsidRDefault="00741617">
            <w:pPr>
              <w:spacing w:after="0"/>
              <w:ind w:left="135"/>
              <w:rPr>
                <w:sz w:val="28"/>
                <w:szCs w:val="28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41617" w:rsidRPr="00A32D90" w:rsidRDefault="00415051">
            <w:pPr>
              <w:spacing w:after="0"/>
              <w:ind w:left="135"/>
              <w:rPr>
                <w:sz w:val="28"/>
                <w:szCs w:val="28"/>
                <w:lang w:val="ru-RU"/>
              </w:rPr>
            </w:pPr>
            <w:r w:rsidRPr="00A32D90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a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b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274</w:t>
              </w:r>
            </w:hyperlink>
          </w:p>
        </w:tc>
      </w:tr>
      <w:tr w:rsidR="00741617" w:rsidRPr="00A32D90">
        <w:trPr>
          <w:trHeight w:val="144"/>
          <w:tblCellSpacing w:w="0" w:type="dxa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41617" w:rsidRDefault="00415051">
            <w:pPr>
              <w:spacing w:after="0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77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41617" w:rsidRPr="00A32D90" w:rsidRDefault="00415051">
            <w:pPr>
              <w:spacing w:after="0"/>
              <w:ind w:left="135"/>
              <w:rPr>
                <w:sz w:val="28"/>
                <w:szCs w:val="28"/>
                <w:lang w:val="ru-RU"/>
              </w:rPr>
            </w:pPr>
            <w:r w:rsidRPr="00A32D90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Буквенные выражения и числовые подстановки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41617" w:rsidRDefault="00415051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A32D90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41617" w:rsidRDefault="00741617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41617" w:rsidRDefault="00741617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41617" w:rsidRDefault="00741617">
            <w:pPr>
              <w:spacing w:after="0"/>
              <w:ind w:left="135"/>
              <w:rPr>
                <w:sz w:val="28"/>
                <w:szCs w:val="28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41617" w:rsidRPr="00A32D90" w:rsidRDefault="00415051">
            <w:pPr>
              <w:spacing w:after="0"/>
              <w:ind w:left="135"/>
              <w:rPr>
                <w:sz w:val="28"/>
                <w:szCs w:val="28"/>
                <w:lang w:val="ru-RU"/>
              </w:rPr>
            </w:pPr>
            <w:r w:rsidRPr="00A32D90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a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b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972</w:t>
              </w:r>
            </w:hyperlink>
          </w:p>
        </w:tc>
      </w:tr>
      <w:tr w:rsidR="00741617" w:rsidRPr="00A32D90">
        <w:trPr>
          <w:trHeight w:val="144"/>
          <w:tblCellSpacing w:w="0" w:type="dxa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41617" w:rsidRDefault="00415051">
            <w:pPr>
              <w:spacing w:after="0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78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41617" w:rsidRPr="00A32D90" w:rsidRDefault="00415051">
            <w:pPr>
              <w:spacing w:after="0"/>
              <w:ind w:left="135"/>
              <w:rPr>
                <w:sz w:val="28"/>
                <w:szCs w:val="28"/>
                <w:lang w:val="ru-RU"/>
              </w:rPr>
            </w:pPr>
            <w:r w:rsidRPr="00A32D90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Буквенные равенства, нахождение неизвестного компонента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41617" w:rsidRDefault="00415051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A32D90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41617" w:rsidRDefault="00741617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41617" w:rsidRDefault="00741617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41617" w:rsidRDefault="00741617">
            <w:pPr>
              <w:spacing w:after="0"/>
              <w:ind w:left="135"/>
              <w:rPr>
                <w:sz w:val="28"/>
                <w:szCs w:val="28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41617" w:rsidRPr="00A32D90" w:rsidRDefault="00415051">
            <w:pPr>
              <w:spacing w:after="0"/>
              <w:ind w:left="135"/>
              <w:rPr>
                <w:sz w:val="28"/>
                <w:szCs w:val="28"/>
                <w:lang w:val="ru-RU"/>
              </w:rPr>
            </w:pPr>
            <w:r w:rsidRPr="00A32D90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a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bada</w:t>
              </w:r>
            </w:hyperlink>
          </w:p>
        </w:tc>
      </w:tr>
      <w:tr w:rsidR="00741617" w:rsidRPr="00A32D90">
        <w:trPr>
          <w:trHeight w:val="144"/>
          <w:tblCellSpacing w:w="0" w:type="dxa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41617" w:rsidRDefault="00415051">
            <w:pPr>
              <w:spacing w:after="0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79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41617" w:rsidRPr="00A32D90" w:rsidRDefault="00415051">
            <w:pPr>
              <w:spacing w:after="0"/>
              <w:ind w:left="135"/>
              <w:rPr>
                <w:sz w:val="28"/>
                <w:szCs w:val="28"/>
                <w:lang w:val="ru-RU"/>
              </w:rPr>
            </w:pPr>
            <w:r w:rsidRPr="00A32D90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Буквенные равенства, нахождение неизвестного компонента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41617" w:rsidRDefault="00415051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A32D90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41617" w:rsidRDefault="00741617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41617" w:rsidRDefault="00741617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41617" w:rsidRDefault="00741617">
            <w:pPr>
              <w:spacing w:after="0"/>
              <w:ind w:left="135"/>
              <w:rPr>
                <w:sz w:val="28"/>
                <w:szCs w:val="28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41617" w:rsidRPr="00A32D90" w:rsidRDefault="00415051">
            <w:pPr>
              <w:spacing w:after="0"/>
              <w:ind w:left="135"/>
              <w:rPr>
                <w:sz w:val="28"/>
                <w:szCs w:val="28"/>
                <w:lang w:val="ru-RU"/>
              </w:rPr>
            </w:pPr>
            <w:r w:rsidRPr="00A32D90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a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bbe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8</w:t>
              </w:r>
            </w:hyperlink>
          </w:p>
        </w:tc>
      </w:tr>
      <w:tr w:rsidR="00741617" w:rsidRPr="00A32D90">
        <w:trPr>
          <w:trHeight w:val="144"/>
          <w:tblCellSpacing w:w="0" w:type="dxa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41617" w:rsidRDefault="00415051">
            <w:pPr>
              <w:spacing w:after="0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80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41617" w:rsidRDefault="00415051">
            <w:pPr>
              <w:spacing w:after="0"/>
              <w:ind w:left="135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Формулы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41617" w:rsidRDefault="00415051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41617" w:rsidRDefault="00741617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41617" w:rsidRDefault="00741617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41617" w:rsidRDefault="00741617">
            <w:pPr>
              <w:spacing w:after="0"/>
              <w:ind w:left="135"/>
              <w:rPr>
                <w:sz w:val="28"/>
                <w:szCs w:val="28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41617" w:rsidRPr="00A32D90" w:rsidRDefault="00415051">
            <w:pPr>
              <w:spacing w:after="0"/>
              <w:ind w:left="135"/>
              <w:rPr>
                <w:sz w:val="28"/>
                <w:szCs w:val="28"/>
                <w:lang w:val="ru-RU"/>
              </w:rPr>
            </w:pPr>
            <w:r w:rsidRPr="00A32D90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a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bd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14</w:t>
              </w:r>
            </w:hyperlink>
          </w:p>
        </w:tc>
      </w:tr>
      <w:tr w:rsidR="00741617" w:rsidRPr="00A32D90">
        <w:trPr>
          <w:trHeight w:val="144"/>
          <w:tblCellSpacing w:w="0" w:type="dxa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41617" w:rsidRDefault="00415051">
            <w:pPr>
              <w:spacing w:after="0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81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41617" w:rsidRDefault="00415051">
            <w:pPr>
              <w:spacing w:after="0"/>
              <w:ind w:left="135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Формулы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41617" w:rsidRDefault="00415051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41617" w:rsidRDefault="00741617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41617" w:rsidRDefault="00741617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41617" w:rsidRDefault="00741617">
            <w:pPr>
              <w:spacing w:after="0"/>
              <w:ind w:left="135"/>
              <w:rPr>
                <w:sz w:val="28"/>
                <w:szCs w:val="28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41617" w:rsidRPr="00A32D90" w:rsidRDefault="00415051">
            <w:pPr>
              <w:spacing w:after="0"/>
              <w:ind w:left="135"/>
              <w:rPr>
                <w:sz w:val="28"/>
                <w:szCs w:val="28"/>
                <w:lang w:val="ru-RU"/>
              </w:rPr>
            </w:pPr>
            <w:r w:rsidRPr="00A32D90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a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be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40</w:t>
              </w:r>
            </w:hyperlink>
          </w:p>
        </w:tc>
      </w:tr>
      <w:tr w:rsidR="00741617" w:rsidRPr="00A32D90">
        <w:trPr>
          <w:trHeight w:val="144"/>
          <w:tblCellSpacing w:w="0" w:type="dxa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41617" w:rsidRDefault="00415051">
            <w:pPr>
              <w:spacing w:after="0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82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41617" w:rsidRDefault="00415051">
            <w:pPr>
              <w:spacing w:after="0"/>
              <w:ind w:left="135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Четырёхугольник, примеры четырёхугольников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41617" w:rsidRDefault="00415051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41617" w:rsidRDefault="00741617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41617" w:rsidRDefault="00741617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41617" w:rsidRDefault="00741617">
            <w:pPr>
              <w:spacing w:after="0"/>
              <w:ind w:left="135"/>
              <w:rPr>
                <w:sz w:val="28"/>
                <w:szCs w:val="28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41617" w:rsidRPr="00A32D90" w:rsidRDefault="00415051">
            <w:pPr>
              <w:spacing w:after="0"/>
              <w:ind w:left="135"/>
              <w:rPr>
                <w:sz w:val="28"/>
                <w:szCs w:val="28"/>
                <w:lang w:val="ru-RU"/>
              </w:rPr>
            </w:pPr>
            <w:r w:rsidRPr="00A32D90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a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a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19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e</w:t>
              </w:r>
            </w:hyperlink>
          </w:p>
        </w:tc>
      </w:tr>
      <w:tr w:rsidR="00741617" w:rsidRPr="00A32D90">
        <w:trPr>
          <w:trHeight w:val="144"/>
          <w:tblCellSpacing w:w="0" w:type="dxa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41617" w:rsidRDefault="00415051">
            <w:pPr>
              <w:spacing w:after="0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83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41617" w:rsidRPr="00A32D90" w:rsidRDefault="00415051">
            <w:pPr>
              <w:spacing w:after="0"/>
              <w:ind w:left="135"/>
              <w:rPr>
                <w:sz w:val="28"/>
                <w:szCs w:val="28"/>
                <w:lang w:val="ru-RU"/>
              </w:rPr>
            </w:pPr>
            <w:r w:rsidRPr="00A32D90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Прямоугольник, квадрат: свойства сторон, углов, диагоналей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41617" w:rsidRDefault="00415051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A32D90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41617" w:rsidRDefault="00741617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41617" w:rsidRDefault="00741617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41617" w:rsidRDefault="00741617">
            <w:pPr>
              <w:spacing w:after="0"/>
              <w:ind w:left="135"/>
              <w:rPr>
                <w:sz w:val="28"/>
                <w:szCs w:val="28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41617" w:rsidRPr="00A32D90" w:rsidRDefault="00415051">
            <w:pPr>
              <w:spacing w:after="0"/>
              <w:ind w:left="135"/>
              <w:rPr>
                <w:sz w:val="28"/>
                <w:szCs w:val="28"/>
                <w:lang w:val="ru-RU"/>
              </w:rPr>
            </w:pPr>
            <w:r w:rsidRPr="00A32D90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a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a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2</w:t>
              </w:r>
            </w:hyperlink>
          </w:p>
        </w:tc>
      </w:tr>
      <w:tr w:rsidR="00741617">
        <w:trPr>
          <w:trHeight w:val="144"/>
          <w:tblCellSpacing w:w="0" w:type="dxa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41617" w:rsidRDefault="00415051">
            <w:pPr>
              <w:spacing w:after="0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84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41617" w:rsidRPr="00A32D90" w:rsidRDefault="00415051">
            <w:pPr>
              <w:spacing w:after="0"/>
              <w:ind w:left="135"/>
              <w:rPr>
                <w:sz w:val="28"/>
                <w:szCs w:val="28"/>
                <w:lang w:val="ru-RU"/>
              </w:rPr>
            </w:pPr>
            <w:r w:rsidRPr="00A32D90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Прямоугольник, квадрат: свойства сторон, углов, диагоналей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41617" w:rsidRDefault="00415051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A32D90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41617" w:rsidRDefault="00741617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41617" w:rsidRDefault="00741617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41617" w:rsidRDefault="00741617">
            <w:pPr>
              <w:spacing w:after="0"/>
              <w:ind w:left="135"/>
              <w:rPr>
                <w:sz w:val="28"/>
                <w:szCs w:val="28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41617" w:rsidRDefault="00741617">
            <w:pPr>
              <w:spacing w:after="0"/>
              <w:ind w:left="135"/>
              <w:rPr>
                <w:sz w:val="28"/>
                <w:szCs w:val="28"/>
              </w:rPr>
            </w:pPr>
          </w:p>
        </w:tc>
      </w:tr>
      <w:tr w:rsidR="00741617" w:rsidRPr="00A32D90">
        <w:trPr>
          <w:trHeight w:val="144"/>
          <w:tblCellSpacing w:w="0" w:type="dxa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41617" w:rsidRDefault="00415051">
            <w:pPr>
              <w:spacing w:after="0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85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41617" w:rsidRDefault="00415051">
            <w:pPr>
              <w:spacing w:after="0"/>
              <w:ind w:left="135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Измерение углов. Виды треугольников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41617" w:rsidRDefault="00415051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41617" w:rsidRDefault="00741617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41617" w:rsidRDefault="00741617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41617" w:rsidRDefault="00741617">
            <w:pPr>
              <w:spacing w:after="0"/>
              <w:ind w:left="135"/>
              <w:rPr>
                <w:sz w:val="28"/>
                <w:szCs w:val="28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41617" w:rsidRPr="00A32D90" w:rsidRDefault="00415051">
            <w:pPr>
              <w:spacing w:after="0"/>
              <w:ind w:left="135"/>
              <w:rPr>
                <w:sz w:val="28"/>
                <w:szCs w:val="28"/>
                <w:lang w:val="ru-RU"/>
              </w:rPr>
            </w:pPr>
            <w:r w:rsidRPr="00A32D90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a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a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75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c</w:t>
              </w:r>
            </w:hyperlink>
          </w:p>
        </w:tc>
      </w:tr>
      <w:tr w:rsidR="00741617" w:rsidRPr="00A32D90">
        <w:trPr>
          <w:trHeight w:val="144"/>
          <w:tblCellSpacing w:w="0" w:type="dxa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41617" w:rsidRDefault="00415051">
            <w:pPr>
              <w:spacing w:after="0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86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41617" w:rsidRDefault="00415051">
            <w:pPr>
              <w:spacing w:after="0"/>
              <w:ind w:left="135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Измерение углов. Виды треугольников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41617" w:rsidRDefault="00415051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41617" w:rsidRDefault="00741617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41617" w:rsidRDefault="00741617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41617" w:rsidRDefault="00741617">
            <w:pPr>
              <w:spacing w:after="0"/>
              <w:ind w:left="135"/>
              <w:rPr>
                <w:sz w:val="28"/>
                <w:szCs w:val="28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41617" w:rsidRPr="00A32D90" w:rsidRDefault="00415051">
            <w:pPr>
              <w:spacing w:after="0"/>
              <w:ind w:left="135"/>
              <w:rPr>
                <w:sz w:val="28"/>
                <w:szCs w:val="28"/>
                <w:lang w:val="ru-RU"/>
              </w:rPr>
            </w:pPr>
            <w:r w:rsidRPr="00A32D90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a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ab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94</w:t>
              </w:r>
            </w:hyperlink>
          </w:p>
        </w:tc>
      </w:tr>
      <w:tr w:rsidR="00741617" w:rsidRPr="00A32D90">
        <w:trPr>
          <w:trHeight w:val="144"/>
          <w:tblCellSpacing w:w="0" w:type="dxa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41617" w:rsidRDefault="00415051">
            <w:pPr>
              <w:spacing w:after="0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87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41617" w:rsidRDefault="00415051">
            <w:pPr>
              <w:spacing w:after="0"/>
              <w:ind w:left="135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Периметр многоугольника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41617" w:rsidRDefault="00415051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41617" w:rsidRDefault="00741617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41617" w:rsidRDefault="00741617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41617" w:rsidRDefault="00741617">
            <w:pPr>
              <w:spacing w:after="0"/>
              <w:ind w:left="135"/>
              <w:rPr>
                <w:sz w:val="28"/>
                <w:szCs w:val="28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41617" w:rsidRPr="00A32D90" w:rsidRDefault="00415051">
            <w:pPr>
              <w:spacing w:after="0"/>
              <w:ind w:left="135"/>
              <w:rPr>
                <w:sz w:val="28"/>
                <w:szCs w:val="28"/>
                <w:lang w:val="ru-RU"/>
              </w:rPr>
            </w:pPr>
            <w:r w:rsidRPr="00A32D90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a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eb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0</w:t>
              </w:r>
            </w:hyperlink>
          </w:p>
        </w:tc>
      </w:tr>
      <w:tr w:rsidR="00741617">
        <w:trPr>
          <w:trHeight w:val="144"/>
          <w:tblCellSpacing w:w="0" w:type="dxa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41617" w:rsidRDefault="00415051">
            <w:pPr>
              <w:spacing w:after="0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88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41617" w:rsidRDefault="00415051">
            <w:pPr>
              <w:spacing w:after="0"/>
              <w:ind w:left="135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Периметр многоугольника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41617" w:rsidRDefault="00415051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41617" w:rsidRDefault="00741617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41617" w:rsidRDefault="00741617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41617" w:rsidRDefault="00741617">
            <w:pPr>
              <w:spacing w:after="0"/>
              <w:ind w:left="135"/>
              <w:rPr>
                <w:sz w:val="28"/>
                <w:szCs w:val="28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41617" w:rsidRDefault="00741617">
            <w:pPr>
              <w:spacing w:after="0"/>
              <w:ind w:left="135"/>
              <w:rPr>
                <w:sz w:val="28"/>
                <w:szCs w:val="28"/>
              </w:rPr>
            </w:pPr>
          </w:p>
        </w:tc>
      </w:tr>
      <w:tr w:rsidR="00741617">
        <w:trPr>
          <w:trHeight w:val="144"/>
          <w:tblCellSpacing w:w="0" w:type="dxa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41617" w:rsidRDefault="00415051">
            <w:pPr>
              <w:spacing w:after="0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89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41617" w:rsidRDefault="00415051">
            <w:pPr>
              <w:spacing w:after="0"/>
              <w:ind w:left="135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Площадь фигуры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41617" w:rsidRDefault="00415051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41617" w:rsidRDefault="00741617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41617" w:rsidRDefault="00741617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41617" w:rsidRDefault="00741617">
            <w:pPr>
              <w:spacing w:after="0"/>
              <w:ind w:left="135"/>
              <w:rPr>
                <w:sz w:val="28"/>
                <w:szCs w:val="28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41617" w:rsidRDefault="00741617">
            <w:pPr>
              <w:spacing w:after="0"/>
              <w:ind w:left="135"/>
              <w:rPr>
                <w:sz w:val="28"/>
                <w:szCs w:val="28"/>
              </w:rPr>
            </w:pPr>
          </w:p>
        </w:tc>
      </w:tr>
      <w:tr w:rsidR="00741617">
        <w:trPr>
          <w:trHeight w:val="144"/>
          <w:tblCellSpacing w:w="0" w:type="dxa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41617" w:rsidRDefault="00415051">
            <w:pPr>
              <w:spacing w:after="0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90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41617" w:rsidRDefault="00415051">
            <w:pPr>
              <w:spacing w:after="0"/>
              <w:ind w:left="135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Площадь фигуры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41617" w:rsidRDefault="00415051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41617" w:rsidRDefault="00741617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41617" w:rsidRDefault="00741617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41617" w:rsidRDefault="00741617">
            <w:pPr>
              <w:spacing w:after="0"/>
              <w:ind w:left="135"/>
              <w:rPr>
                <w:sz w:val="28"/>
                <w:szCs w:val="28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41617" w:rsidRDefault="00741617">
            <w:pPr>
              <w:spacing w:after="0"/>
              <w:ind w:left="135"/>
              <w:rPr>
                <w:sz w:val="28"/>
                <w:szCs w:val="28"/>
              </w:rPr>
            </w:pPr>
          </w:p>
        </w:tc>
      </w:tr>
      <w:tr w:rsidR="00741617">
        <w:trPr>
          <w:trHeight w:val="144"/>
          <w:tblCellSpacing w:w="0" w:type="dxa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41617" w:rsidRDefault="00415051">
            <w:pPr>
              <w:spacing w:after="0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91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41617" w:rsidRPr="00A32D90" w:rsidRDefault="00415051">
            <w:pPr>
              <w:spacing w:after="0"/>
              <w:ind w:left="135"/>
              <w:rPr>
                <w:sz w:val="28"/>
                <w:szCs w:val="28"/>
                <w:lang w:val="ru-RU"/>
              </w:rPr>
            </w:pPr>
            <w:r w:rsidRPr="00A32D90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Формулы периметра и площади прямоугольника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41617" w:rsidRDefault="00415051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A32D90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41617" w:rsidRDefault="00741617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41617" w:rsidRDefault="00741617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41617" w:rsidRDefault="00741617">
            <w:pPr>
              <w:spacing w:after="0"/>
              <w:ind w:left="135"/>
              <w:rPr>
                <w:sz w:val="28"/>
                <w:szCs w:val="28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41617" w:rsidRDefault="00741617">
            <w:pPr>
              <w:spacing w:after="0"/>
              <w:ind w:left="135"/>
              <w:rPr>
                <w:sz w:val="28"/>
                <w:szCs w:val="28"/>
              </w:rPr>
            </w:pPr>
          </w:p>
        </w:tc>
      </w:tr>
      <w:tr w:rsidR="00741617">
        <w:trPr>
          <w:trHeight w:val="144"/>
          <w:tblCellSpacing w:w="0" w:type="dxa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41617" w:rsidRDefault="00415051">
            <w:pPr>
              <w:spacing w:after="0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92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41617" w:rsidRPr="00A32D90" w:rsidRDefault="00415051">
            <w:pPr>
              <w:spacing w:after="0"/>
              <w:ind w:left="135"/>
              <w:rPr>
                <w:sz w:val="28"/>
                <w:szCs w:val="28"/>
                <w:lang w:val="ru-RU"/>
              </w:rPr>
            </w:pPr>
            <w:r w:rsidRPr="00A32D90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Формулы периметра и площади прямоугольника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41617" w:rsidRDefault="00415051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A32D90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41617" w:rsidRDefault="00741617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41617" w:rsidRDefault="00741617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41617" w:rsidRDefault="00741617">
            <w:pPr>
              <w:spacing w:after="0"/>
              <w:ind w:left="135"/>
              <w:rPr>
                <w:sz w:val="28"/>
                <w:szCs w:val="28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41617" w:rsidRDefault="00741617">
            <w:pPr>
              <w:spacing w:after="0"/>
              <w:ind w:left="135"/>
              <w:rPr>
                <w:sz w:val="28"/>
                <w:szCs w:val="28"/>
              </w:rPr>
            </w:pPr>
          </w:p>
        </w:tc>
      </w:tr>
      <w:tr w:rsidR="00741617">
        <w:trPr>
          <w:trHeight w:val="144"/>
          <w:tblCellSpacing w:w="0" w:type="dxa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41617" w:rsidRDefault="00415051">
            <w:pPr>
              <w:spacing w:after="0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93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41617" w:rsidRDefault="00415051">
            <w:pPr>
              <w:spacing w:after="0"/>
              <w:ind w:left="135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Приближённое измерение площади фигур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41617" w:rsidRDefault="00415051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41617" w:rsidRDefault="00741617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41617" w:rsidRDefault="00741617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41617" w:rsidRDefault="00741617">
            <w:pPr>
              <w:spacing w:after="0"/>
              <w:ind w:left="135"/>
              <w:rPr>
                <w:sz w:val="28"/>
                <w:szCs w:val="28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41617" w:rsidRDefault="00741617">
            <w:pPr>
              <w:spacing w:after="0"/>
              <w:ind w:left="135"/>
              <w:rPr>
                <w:sz w:val="28"/>
                <w:szCs w:val="28"/>
              </w:rPr>
            </w:pPr>
          </w:p>
        </w:tc>
      </w:tr>
      <w:tr w:rsidR="00741617" w:rsidRPr="00A32D90">
        <w:trPr>
          <w:trHeight w:val="144"/>
          <w:tblCellSpacing w:w="0" w:type="dxa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41617" w:rsidRDefault="00415051">
            <w:pPr>
              <w:spacing w:after="0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94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41617" w:rsidRPr="00A32D90" w:rsidRDefault="00415051">
            <w:pPr>
              <w:spacing w:after="0"/>
              <w:ind w:left="135"/>
              <w:rPr>
                <w:sz w:val="28"/>
                <w:szCs w:val="28"/>
                <w:lang w:val="ru-RU"/>
              </w:rPr>
            </w:pPr>
            <w:r w:rsidRPr="00A32D90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Практическая работа по теме "Площадь круга"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41617" w:rsidRDefault="00415051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A32D90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41617" w:rsidRDefault="00741617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41617" w:rsidRDefault="00415051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41617" w:rsidRDefault="00741617">
            <w:pPr>
              <w:spacing w:after="0"/>
              <w:ind w:left="135"/>
              <w:rPr>
                <w:sz w:val="28"/>
                <w:szCs w:val="28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41617" w:rsidRPr="00A32D90" w:rsidRDefault="00415051">
            <w:pPr>
              <w:spacing w:after="0"/>
              <w:ind w:left="135"/>
              <w:rPr>
                <w:sz w:val="28"/>
                <w:szCs w:val="28"/>
                <w:lang w:val="ru-RU"/>
              </w:rPr>
            </w:pPr>
            <w:r w:rsidRPr="00A32D90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a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ae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c</w:t>
              </w:r>
            </w:hyperlink>
          </w:p>
        </w:tc>
      </w:tr>
      <w:tr w:rsidR="00741617">
        <w:trPr>
          <w:trHeight w:val="144"/>
          <w:tblCellSpacing w:w="0" w:type="dxa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41617" w:rsidRDefault="00415051">
            <w:pPr>
              <w:spacing w:after="0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95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41617" w:rsidRDefault="00415051">
            <w:pPr>
              <w:spacing w:after="0"/>
              <w:ind w:left="135"/>
              <w:rPr>
                <w:sz w:val="28"/>
                <w:szCs w:val="28"/>
              </w:rPr>
            </w:pPr>
            <w:r w:rsidRPr="00A32D90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Контрольная работа по теме "Выражения с буквами.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Фигуры на плоскости"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41617" w:rsidRDefault="00415051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41617" w:rsidRDefault="00415051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41617" w:rsidRDefault="00741617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41617" w:rsidRDefault="00741617">
            <w:pPr>
              <w:spacing w:after="0"/>
              <w:ind w:left="135"/>
              <w:rPr>
                <w:sz w:val="28"/>
                <w:szCs w:val="28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41617" w:rsidRDefault="00741617">
            <w:pPr>
              <w:spacing w:after="0"/>
              <w:ind w:left="135"/>
              <w:rPr>
                <w:sz w:val="28"/>
                <w:szCs w:val="28"/>
              </w:rPr>
            </w:pPr>
          </w:p>
        </w:tc>
      </w:tr>
      <w:tr w:rsidR="00741617" w:rsidRPr="00A32D90">
        <w:trPr>
          <w:trHeight w:val="144"/>
          <w:tblCellSpacing w:w="0" w:type="dxa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41617" w:rsidRDefault="00415051">
            <w:pPr>
              <w:spacing w:after="0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96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41617" w:rsidRDefault="00415051">
            <w:pPr>
              <w:spacing w:after="0"/>
              <w:ind w:left="135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Целые числа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41617" w:rsidRDefault="00415051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41617" w:rsidRDefault="00741617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41617" w:rsidRDefault="00741617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41617" w:rsidRDefault="00741617">
            <w:pPr>
              <w:spacing w:after="0"/>
              <w:ind w:left="135"/>
              <w:rPr>
                <w:sz w:val="28"/>
                <w:szCs w:val="28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41617" w:rsidRPr="00A32D90" w:rsidRDefault="00415051">
            <w:pPr>
              <w:spacing w:after="0"/>
              <w:ind w:left="135"/>
              <w:rPr>
                <w:sz w:val="28"/>
                <w:szCs w:val="28"/>
                <w:lang w:val="ru-RU"/>
              </w:rPr>
            </w:pPr>
            <w:r w:rsidRPr="00A32D90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a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bf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c</w:t>
              </w:r>
            </w:hyperlink>
          </w:p>
        </w:tc>
      </w:tr>
      <w:tr w:rsidR="00741617" w:rsidRPr="00A32D90">
        <w:trPr>
          <w:trHeight w:val="144"/>
          <w:tblCellSpacing w:w="0" w:type="dxa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41617" w:rsidRDefault="00415051">
            <w:pPr>
              <w:spacing w:after="0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97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41617" w:rsidRDefault="00415051">
            <w:pPr>
              <w:spacing w:after="0"/>
              <w:ind w:left="135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Целые числа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41617" w:rsidRDefault="00415051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41617" w:rsidRDefault="00741617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41617" w:rsidRDefault="00741617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41617" w:rsidRDefault="00741617">
            <w:pPr>
              <w:spacing w:after="0"/>
              <w:ind w:left="135"/>
              <w:rPr>
                <w:sz w:val="28"/>
                <w:szCs w:val="28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41617" w:rsidRPr="00A32D90" w:rsidRDefault="00415051">
            <w:pPr>
              <w:spacing w:after="0"/>
              <w:ind w:left="135"/>
              <w:rPr>
                <w:sz w:val="28"/>
                <w:szCs w:val="28"/>
                <w:lang w:val="ru-RU"/>
              </w:rPr>
            </w:pPr>
            <w:r w:rsidRPr="00A32D90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a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c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07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a</w:t>
              </w:r>
            </w:hyperlink>
          </w:p>
        </w:tc>
      </w:tr>
      <w:tr w:rsidR="00741617" w:rsidRPr="00A32D90">
        <w:trPr>
          <w:trHeight w:val="144"/>
          <w:tblCellSpacing w:w="0" w:type="dxa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41617" w:rsidRDefault="00415051">
            <w:pPr>
              <w:spacing w:after="0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98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41617" w:rsidRDefault="00415051">
            <w:pPr>
              <w:spacing w:after="0"/>
              <w:ind w:left="135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Целые числа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41617" w:rsidRDefault="00415051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41617" w:rsidRDefault="00741617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41617" w:rsidRDefault="00741617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41617" w:rsidRDefault="00741617">
            <w:pPr>
              <w:spacing w:after="0"/>
              <w:ind w:left="135"/>
              <w:rPr>
                <w:sz w:val="28"/>
                <w:szCs w:val="28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41617" w:rsidRPr="00A32D90" w:rsidRDefault="00415051">
            <w:pPr>
              <w:spacing w:after="0"/>
              <w:ind w:left="135"/>
              <w:rPr>
                <w:sz w:val="28"/>
                <w:szCs w:val="28"/>
                <w:lang w:val="ru-RU"/>
              </w:rPr>
            </w:pPr>
            <w:r w:rsidRPr="00A32D90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a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c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e</w:t>
              </w:r>
            </w:hyperlink>
          </w:p>
        </w:tc>
      </w:tr>
      <w:tr w:rsidR="00741617" w:rsidRPr="00A32D90">
        <w:trPr>
          <w:trHeight w:val="144"/>
          <w:tblCellSpacing w:w="0" w:type="dxa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41617" w:rsidRDefault="00415051">
            <w:pPr>
              <w:spacing w:after="0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99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41617" w:rsidRPr="00A32D90" w:rsidRDefault="00415051">
            <w:pPr>
              <w:spacing w:after="0"/>
              <w:ind w:left="135"/>
              <w:rPr>
                <w:sz w:val="28"/>
                <w:szCs w:val="28"/>
                <w:lang w:val="ru-RU"/>
              </w:rPr>
            </w:pPr>
            <w:r w:rsidRPr="00A32D90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Модуль числа, геометрическая интерпретация модуля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41617" w:rsidRDefault="00415051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A32D90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41617" w:rsidRDefault="00741617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41617" w:rsidRDefault="00741617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41617" w:rsidRDefault="00741617">
            <w:pPr>
              <w:spacing w:after="0"/>
              <w:ind w:left="135"/>
              <w:rPr>
                <w:sz w:val="28"/>
                <w:szCs w:val="28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41617" w:rsidRPr="00A32D90" w:rsidRDefault="00415051">
            <w:pPr>
              <w:spacing w:after="0"/>
              <w:ind w:left="135"/>
              <w:rPr>
                <w:sz w:val="28"/>
                <w:szCs w:val="28"/>
                <w:lang w:val="ru-RU"/>
              </w:rPr>
            </w:pPr>
            <w:r w:rsidRPr="00A32D90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a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c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886</w:t>
              </w:r>
            </w:hyperlink>
          </w:p>
        </w:tc>
      </w:tr>
      <w:tr w:rsidR="00741617" w:rsidRPr="00A32D90">
        <w:trPr>
          <w:trHeight w:val="144"/>
          <w:tblCellSpacing w:w="0" w:type="dxa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41617" w:rsidRDefault="00415051">
            <w:pPr>
              <w:spacing w:after="0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41617" w:rsidRPr="00A32D90" w:rsidRDefault="00415051">
            <w:pPr>
              <w:spacing w:after="0"/>
              <w:ind w:left="135"/>
              <w:rPr>
                <w:sz w:val="28"/>
                <w:szCs w:val="28"/>
                <w:lang w:val="ru-RU"/>
              </w:rPr>
            </w:pPr>
            <w:r w:rsidRPr="00A32D90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Модуль числа, геометрическая интерпретация модуля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41617" w:rsidRDefault="00415051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A32D90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41617" w:rsidRDefault="00741617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41617" w:rsidRDefault="00741617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41617" w:rsidRDefault="00741617">
            <w:pPr>
              <w:spacing w:after="0"/>
              <w:ind w:left="135"/>
              <w:rPr>
                <w:sz w:val="28"/>
                <w:szCs w:val="28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41617" w:rsidRPr="00A32D90" w:rsidRDefault="00415051">
            <w:pPr>
              <w:spacing w:after="0"/>
              <w:ind w:left="135"/>
              <w:rPr>
                <w:sz w:val="28"/>
                <w:szCs w:val="28"/>
                <w:lang w:val="ru-RU"/>
              </w:rPr>
            </w:pPr>
            <w:r w:rsidRPr="00A32D90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a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ca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e</w:t>
              </w:r>
            </w:hyperlink>
          </w:p>
        </w:tc>
      </w:tr>
      <w:tr w:rsidR="00741617" w:rsidRPr="00A32D90">
        <w:trPr>
          <w:trHeight w:val="144"/>
          <w:tblCellSpacing w:w="0" w:type="dxa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41617" w:rsidRDefault="00415051">
            <w:pPr>
              <w:spacing w:after="0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101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41617" w:rsidRPr="00A32D90" w:rsidRDefault="00415051">
            <w:pPr>
              <w:spacing w:after="0"/>
              <w:ind w:left="135"/>
              <w:rPr>
                <w:sz w:val="28"/>
                <w:szCs w:val="28"/>
                <w:lang w:val="ru-RU"/>
              </w:rPr>
            </w:pPr>
            <w:r w:rsidRPr="00A32D90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Модуль числа, геометрическая </w:t>
            </w:r>
            <w:r w:rsidRPr="00A32D90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lastRenderedPageBreak/>
              <w:t>интерпретация модуля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41617" w:rsidRDefault="00415051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A32D90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41617" w:rsidRDefault="00741617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41617" w:rsidRDefault="00741617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41617" w:rsidRDefault="00741617">
            <w:pPr>
              <w:spacing w:after="0"/>
              <w:ind w:left="135"/>
              <w:rPr>
                <w:sz w:val="28"/>
                <w:szCs w:val="28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41617" w:rsidRPr="00A32D90" w:rsidRDefault="00415051">
            <w:pPr>
              <w:spacing w:after="0"/>
              <w:ind w:left="135"/>
              <w:rPr>
                <w:sz w:val="28"/>
                <w:szCs w:val="28"/>
                <w:lang w:val="ru-RU"/>
              </w:rPr>
            </w:pPr>
            <w:r w:rsidRPr="00A32D90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a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cba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6</w:t>
              </w:r>
            </w:hyperlink>
          </w:p>
        </w:tc>
      </w:tr>
      <w:tr w:rsidR="00741617">
        <w:trPr>
          <w:trHeight w:val="144"/>
          <w:tblCellSpacing w:w="0" w:type="dxa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41617" w:rsidRDefault="00415051">
            <w:pPr>
              <w:spacing w:after="0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102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41617" w:rsidRPr="00A32D90" w:rsidRDefault="00415051">
            <w:pPr>
              <w:spacing w:after="0"/>
              <w:ind w:left="135"/>
              <w:rPr>
                <w:sz w:val="28"/>
                <w:szCs w:val="28"/>
                <w:lang w:val="ru-RU"/>
              </w:rPr>
            </w:pPr>
            <w:r w:rsidRPr="00A32D90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Модуль числа, геометрическая интерпретация модуля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41617" w:rsidRDefault="00415051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A32D90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41617" w:rsidRDefault="00741617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41617" w:rsidRDefault="00741617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41617" w:rsidRDefault="00741617">
            <w:pPr>
              <w:spacing w:after="0"/>
              <w:ind w:left="135"/>
              <w:rPr>
                <w:sz w:val="28"/>
                <w:szCs w:val="28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41617" w:rsidRDefault="00741617">
            <w:pPr>
              <w:spacing w:after="0"/>
              <w:ind w:left="135"/>
              <w:rPr>
                <w:sz w:val="28"/>
                <w:szCs w:val="28"/>
              </w:rPr>
            </w:pPr>
          </w:p>
        </w:tc>
      </w:tr>
      <w:tr w:rsidR="00741617">
        <w:trPr>
          <w:trHeight w:val="144"/>
          <w:tblCellSpacing w:w="0" w:type="dxa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41617" w:rsidRDefault="00415051">
            <w:pPr>
              <w:spacing w:after="0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41617" w:rsidRPr="00A32D90" w:rsidRDefault="00415051">
            <w:pPr>
              <w:spacing w:after="0"/>
              <w:ind w:left="135"/>
              <w:rPr>
                <w:sz w:val="28"/>
                <w:szCs w:val="28"/>
                <w:lang w:val="ru-RU"/>
              </w:rPr>
            </w:pPr>
            <w:r w:rsidRPr="00A32D90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Модуль числа, геометрическая интерпретация модуля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41617" w:rsidRDefault="00415051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A32D90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41617" w:rsidRDefault="00741617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41617" w:rsidRDefault="00741617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41617" w:rsidRDefault="00741617">
            <w:pPr>
              <w:spacing w:after="0"/>
              <w:ind w:left="135"/>
              <w:rPr>
                <w:sz w:val="28"/>
                <w:szCs w:val="28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41617" w:rsidRDefault="00741617">
            <w:pPr>
              <w:spacing w:after="0"/>
              <w:ind w:left="135"/>
              <w:rPr>
                <w:sz w:val="28"/>
                <w:szCs w:val="28"/>
              </w:rPr>
            </w:pPr>
          </w:p>
        </w:tc>
      </w:tr>
      <w:tr w:rsidR="00741617">
        <w:trPr>
          <w:trHeight w:val="144"/>
          <w:tblCellSpacing w:w="0" w:type="dxa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41617" w:rsidRDefault="00415051">
            <w:pPr>
              <w:spacing w:after="0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41617" w:rsidRDefault="00415051">
            <w:pPr>
              <w:spacing w:after="0"/>
              <w:ind w:left="135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Числовые промежутки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41617" w:rsidRDefault="00415051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41617" w:rsidRDefault="00741617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41617" w:rsidRDefault="00741617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41617" w:rsidRDefault="00741617">
            <w:pPr>
              <w:spacing w:after="0"/>
              <w:ind w:left="135"/>
              <w:rPr>
                <w:sz w:val="28"/>
                <w:szCs w:val="28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41617" w:rsidRDefault="00741617">
            <w:pPr>
              <w:spacing w:after="0"/>
              <w:ind w:left="135"/>
              <w:rPr>
                <w:sz w:val="28"/>
                <w:szCs w:val="28"/>
              </w:rPr>
            </w:pPr>
          </w:p>
        </w:tc>
      </w:tr>
      <w:tr w:rsidR="00741617">
        <w:trPr>
          <w:trHeight w:val="144"/>
          <w:tblCellSpacing w:w="0" w:type="dxa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41617" w:rsidRDefault="00415051">
            <w:pPr>
              <w:spacing w:after="0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105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41617" w:rsidRDefault="00415051">
            <w:pPr>
              <w:spacing w:after="0"/>
              <w:ind w:left="135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Положительные и отрицательные числа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41617" w:rsidRDefault="00415051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41617" w:rsidRDefault="00741617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41617" w:rsidRDefault="00741617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41617" w:rsidRDefault="00741617">
            <w:pPr>
              <w:spacing w:after="0"/>
              <w:ind w:left="135"/>
              <w:rPr>
                <w:sz w:val="28"/>
                <w:szCs w:val="28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41617" w:rsidRDefault="00741617">
            <w:pPr>
              <w:spacing w:after="0"/>
              <w:ind w:left="135"/>
              <w:rPr>
                <w:sz w:val="28"/>
                <w:szCs w:val="28"/>
              </w:rPr>
            </w:pPr>
          </w:p>
        </w:tc>
      </w:tr>
      <w:tr w:rsidR="00741617">
        <w:trPr>
          <w:trHeight w:val="144"/>
          <w:tblCellSpacing w:w="0" w:type="dxa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41617" w:rsidRDefault="00415051">
            <w:pPr>
              <w:spacing w:after="0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106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41617" w:rsidRDefault="00415051">
            <w:pPr>
              <w:spacing w:after="0"/>
              <w:ind w:left="135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Положительные и отрицательные числа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41617" w:rsidRDefault="00415051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41617" w:rsidRDefault="00741617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41617" w:rsidRDefault="00741617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41617" w:rsidRDefault="00741617">
            <w:pPr>
              <w:spacing w:after="0"/>
              <w:ind w:left="135"/>
              <w:rPr>
                <w:sz w:val="28"/>
                <w:szCs w:val="28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41617" w:rsidRDefault="00741617">
            <w:pPr>
              <w:spacing w:after="0"/>
              <w:ind w:left="135"/>
              <w:rPr>
                <w:sz w:val="28"/>
                <w:szCs w:val="28"/>
              </w:rPr>
            </w:pPr>
          </w:p>
        </w:tc>
      </w:tr>
      <w:tr w:rsidR="00741617" w:rsidRPr="00A32D90">
        <w:trPr>
          <w:trHeight w:val="144"/>
          <w:tblCellSpacing w:w="0" w:type="dxa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41617" w:rsidRDefault="00415051">
            <w:pPr>
              <w:spacing w:after="0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107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41617" w:rsidRPr="00A32D90" w:rsidRDefault="00415051">
            <w:pPr>
              <w:spacing w:after="0"/>
              <w:ind w:left="135"/>
              <w:rPr>
                <w:sz w:val="28"/>
                <w:szCs w:val="28"/>
                <w:lang w:val="ru-RU"/>
              </w:rPr>
            </w:pPr>
            <w:r w:rsidRPr="00A32D90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Сравнение положительных и отрицательных чисел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41617" w:rsidRDefault="00415051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A32D90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41617" w:rsidRDefault="00741617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41617" w:rsidRDefault="00741617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41617" w:rsidRDefault="00741617">
            <w:pPr>
              <w:spacing w:after="0"/>
              <w:ind w:left="135"/>
              <w:rPr>
                <w:sz w:val="28"/>
                <w:szCs w:val="28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41617" w:rsidRPr="00A32D90" w:rsidRDefault="00415051">
            <w:pPr>
              <w:spacing w:after="0"/>
              <w:ind w:left="135"/>
              <w:rPr>
                <w:sz w:val="28"/>
                <w:szCs w:val="28"/>
                <w:lang w:val="ru-RU"/>
              </w:rPr>
            </w:pPr>
            <w:r w:rsidRPr="00A32D90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a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ce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30</w:t>
              </w:r>
            </w:hyperlink>
          </w:p>
        </w:tc>
      </w:tr>
      <w:tr w:rsidR="00741617" w:rsidRPr="00A32D90">
        <w:trPr>
          <w:trHeight w:val="144"/>
          <w:tblCellSpacing w:w="0" w:type="dxa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41617" w:rsidRDefault="00415051">
            <w:pPr>
              <w:spacing w:after="0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108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41617" w:rsidRPr="00A32D90" w:rsidRDefault="00415051">
            <w:pPr>
              <w:spacing w:after="0"/>
              <w:ind w:left="135"/>
              <w:rPr>
                <w:sz w:val="28"/>
                <w:szCs w:val="28"/>
                <w:lang w:val="ru-RU"/>
              </w:rPr>
            </w:pPr>
            <w:r w:rsidRPr="00A32D90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Сравнение положительных и </w:t>
            </w:r>
            <w:r w:rsidRPr="00A32D90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lastRenderedPageBreak/>
              <w:t>отрицательных чисел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41617" w:rsidRDefault="00415051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A32D90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41617" w:rsidRDefault="00741617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41617" w:rsidRDefault="00741617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41617" w:rsidRDefault="00741617">
            <w:pPr>
              <w:spacing w:after="0"/>
              <w:ind w:left="135"/>
              <w:rPr>
                <w:sz w:val="28"/>
                <w:szCs w:val="28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41617" w:rsidRPr="00A32D90" w:rsidRDefault="00415051">
            <w:pPr>
              <w:spacing w:after="0"/>
              <w:ind w:left="135"/>
              <w:rPr>
                <w:sz w:val="28"/>
                <w:szCs w:val="28"/>
                <w:lang w:val="ru-RU"/>
              </w:rPr>
            </w:pPr>
            <w:r w:rsidRPr="00A32D90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a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cf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48</w:t>
              </w:r>
            </w:hyperlink>
          </w:p>
        </w:tc>
      </w:tr>
      <w:tr w:rsidR="00741617">
        <w:trPr>
          <w:trHeight w:val="144"/>
          <w:tblCellSpacing w:w="0" w:type="dxa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41617" w:rsidRDefault="00415051">
            <w:pPr>
              <w:spacing w:after="0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109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41617" w:rsidRPr="00A32D90" w:rsidRDefault="00415051">
            <w:pPr>
              <w:spacing w:after="0"/>
              <w:ind w:left="135"/>
              <w:rPr>
                <w:sz w:val="28"/>
                <w:szCs w:val="28"/>
                <w:lang w:val="ru-RU"/>
              </w:rPr>
            </w:pPr>
            <w:r w:rsidRPr="00A32D90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Сравнение положительных и отрицательных чисел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41617" w:rsidRDefault="00415051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A32D90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41617" w:rsidRDefault="00741617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41617" w:rsidRDefault="00741617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41617" w:rsidRDefault="00741617">
            <w:pPr>
              <w:spacing w:after="0"/>
              <w:ind w:left="135"/>
              <w:rPr>
                <w:sz w:val="28"/>
                <w:szCs w:val="28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41617" w:rsidRDefault="00741617">
            <w:pPr>
              <w:spacing w:after="0"/>
              <w:ind w:left="135"/>
              <w:rPr>
                <w:sz w:val="28"/>
                <w:szCs w:val="28"/>
              </w:rPr>
            </w:pPr>
          </w:p>
        </w:tc>
      </w:tr>
      <w:tr w:rsidR="00741617">
        <w:trPr>
          <w:trHeight w:val="144"/>
          <w:tblCellSpacing w:w="0" w:type="dxa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41617" w:rsidRDefault="00415051">
            <w:pPr>
              <w:spacing w:after="0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110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41617" w:rsidRPr="00A32D90" w:rsidRDefault="00415051">
            <w:pPr>
              <w:spacing w:after="0"/>
              <w:ind w:left="135"/>
              <w:rPr>
                <w:sz w:val="28"/>
                <w:szCs w:val="28"/>
                <w:lang w:val="ru-RU"/>
              </w:rPr>
            </w:pPr>
            <w:r w:rsidRPr="00A32D90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Сравнение положительных и отрицательных чисел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41617" w:rsidRDefault="00415051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A32D90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41617" w:rsidRDefault="00741617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41617" w:rsidRDefault="00741617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41617" w:rsidRDefault="00741617">
            <w:pPr>
              <w:spacing w:after="0"/>
              <w:ind w:left="135"/>
              <w:rPr>
                <w:sz w:val="28"/>
                <w:szCs w:val="28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41617" w:rsidRDefault="00741617">
            <w:pPr>
              <w:spacing w:after="0"/>
              <w:ind w:left="135"/>
              <w:rPr>
                <w:sz w:val="28"/>
                <w:szCs w:val="28"/>
              </w:rPr>
            </w:pPr>
          </w:p>
        </w:tc>
      </w:tr>
      <w:tr w:rsidR="00741617">
        <w:trPr>
          <w:trHeight w:val="144"/>
          <w:tblCellSpacing w:w="0" w:type="dxa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41617" w:rsidRDefault="00415051">
            <w:pPr>
              <w:spacing w:after="0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111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41617" w:rsidRPr="00A32D90" w:rsidRDefault="00415051">
            <w:pPr>
              <w:spacing w:after="0"/>
              <w:ind w:left="135"/>
              <w:rPr>
                <w:sz w:val="28"/>
                <w:szCs w:val="28"/>
                <w:lang w:val="ru-RU"/>
              </w:rPr>
            </w:pPr>
            <w:r w:rsidRPr="00A32D90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Сравнение положительных и отрицательных чисел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41617" w:rsidRDefault="00415051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A32D90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41617" w:rsidRDefault="00741617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41617" w:rsidRDefault="00741617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41617" w:rsidRDefault="00741617">
            <w:pPr>
              <w:spacing w:after="0"/>
              <w:ind w:left="135"/>
              <w:rPr>
                <w:sz w:val="28"/>
                <w:szCs w:val="28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41617" w:rsidRDefault="00741617">
            <w:pPr>
              <w:spacing w:after="0"/>
              <w:ind w:left="135"/>
              <w:rPr>
                <w:sz w:val="28"/>
                <w:szCs w:val="28"/>
              </w:rPr>
            </w:pPr>
          </w:p>
        </w:tc>
      </w:tr>
      <w:tr w:rsidR="00741617" w:rsidRPr="00A32D90">
        <w:trPr>
          <w:trHeight w:val="144"/>
          <w:tblCellSpacing w:w="0" w:type="dxa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41617" w:rsidRDefault="00415051">
            <w:pPr>
              <w:spacing w:after="0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112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41617" w:rsidRPr="00A32D90" w:rsidRDefault="00415051">
            <w:pPr>
              <w:spacing w:after="0"/>
              <w:ind w:left="135"/>
              <w:rPr>
                <w:sz w:val="28"/>
                <w:szCs w:val="28"/>
                <w:lang w:val="ru-RU"/>
              </w:rPr>
            </w:pPr>
            <w:r w:rsidRPr="00A32D90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41617" w:rsidRDefault="00415051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A32D90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41617" w:rsidRDefault="00741617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41617" w:rsidRDefault="00741617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41617" w:rsidRDefault="00741617">
            <w:pPr>
              <w:spacing w:after="0"/>
              <w:ind w:left="135"/>
              <w:rPr>
                <w:sz w:val="28"/>
                <w:szCs w:val="28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41617" w:rsidRPr="00A32D90" w:rsidRDefault="00415051">
            <w:pPr>
              <w:spacing w:after="0"/>
              <w:ind w:left="135"/>
              <w:rPr>
                <w:sz w:val="28"/>
                <w:szCs w:val="28"/>
                <w:lang w:val="ru-RU"/>
              </w:rPr>
            </w:pPr>
            <w:r w:rsidRPr="00A32D90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a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d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830</w:t>
              </w:r>
            </w:hyperlink>
          </w:p>
        </w:tc>
      </w:tr>
      <w:tr w:rsidR="00741617" w:rsidRPr="00A32D90">
        <w:trPr>
          <w:trHeight w:val="144"/>
          <w:tblCellSpacing w:w="0" w:type="dxa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41617" w:rsidRDefault="00415051">
            <w:pPr>
              <w:spacing w:after="0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113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41617" w:rsidRPr="00A32D90" w:rsidRDefault="00415051">
            <w:pPr>
              <w:spacing w:after="0"/>
              <w:ind w:left="135"/>
              <w:rPr>
                <w:sz w:val="28"/>
                <w:szCs w:val="28"/>
                <w:lang w:val="ru-RU"/>
              </w:rPr>
            </w:pPr>
            <w:r w:rsidRPr="00A32D90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41617" w:rsidRDefault="00415051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A32D90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41617" w:rsidRDefault="00741617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41617" w:rsidRDefault="00741617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41617" w:rsidRDefault="00741617">
            <w:pPr>
              <w:spacing w:after="0"/>
              <w:ind w:left="135"/>
              <w:rPr>
                <w:sz w:val="28"/>
                <w:szCs w:val="28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41617" w:rsidRPr="00A32D90" w:rsidRDefault="00415051">
            <w:pPr>
              <w:spacing w:after="0"/>
              <w:ind w:left="135"/>
              <w:rPr>
                <w:sz w:val="28"/>
                <w:szCs w:val="28"/>
                <w:lang w:val="ru-RU"/>
              </w:rPr>
            </w:pPr>
            <w:r w:rsidRPr="00A32D90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a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d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984</w:t>
              </w:r>
            </w:hyperlink>
          </w:p>
        </w:tc>
      </w:tr>
      <w:tr w:rsidR="00741617" w:rsidRPr="00A32D90">
        <w:trPr>
          <w:trHeight w:val="144"/>
          <w:tblCellSpacing w:w="0" w:type="dxa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41617" w:rsidRDefault="00415051">
            <w:pPr>
              <w:spacing w:after="0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114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41617" w:rsidRPr="00A32D90" w:rsidRDefault="00415051">
            <w:pPr>
              <w:spacing w:after="0"/>
              <w:ind w:left="135"/>
              <w:rPr>
                <w:sz w:val="28"/>
                <w:szCs w:val="28"/>
                <w:lang w:val="ru-RU"/>
              </w:rPr>
            </w:pPr>
            <w:r w:rsidRPr="00A32D90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41617" w:rsidRDefault="00415051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A32D90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41617" w:rsidRDefault="00741617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41617" w:rsidRDefault="00741617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41617" w:rsidRDefault="00741617">
            <w:pPr>
              <w:spacing w:after="0"/>
              <w:ind w:left="135"/>
              <w:rPr>
                <w:sz w:val="28"/>
                <w:szCs w:val="28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41617" w:rsidRPr="00A32D90" w:rsidRDefault="00415051">
            <w:pPr>
              <w:spacing w:after="0"/>
              <w:ind w:left="135"/>
              <w:rPr>
                <w:sz w:val="28"/>
                <w:szCs w:val="28"/>
                <w:lang w:val="ru-RU"/>
              </w:rPr>
            </w:pPr>
            <w:r w:rsidRPr="00A32D90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a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dab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0</w:t>
              </w:r>
            </w:hyperlink>
          </w:p>
        </w:tc>
      </w:tr>
      <w:tr w:rsidR="00741617" w:rsidRPr="00A32D90">
        <w:trPr>
          <w:trHeight w:val="144"/>
          <w:tblCellSpacing w:w="0" w:type="dxa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41617" w:rsidRDefault="00415051">
            <w:pPr>
              <w:spacing w:after="0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115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41617" w:rsidRPr="00A32D90" w:rsidRDefault="00415051">
            <w:pPr>
              <w:spacing w:after="0"/>
              <w:ind w:left="135"/>
              <w:rPr>
                <w:sz w:val="28"/>
                <w:szCs w:val="28"/>
                <w:lang w:val="ru-RU"/>
              </w:rPr>
            </w:pPr>
            <w:r w:rsidRPr="00A32D90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41617" w:rsidRDefault="00415051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A32D90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41617" w:rsidRDefault="00741617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41617" w:rsidRDefault="00741617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41617" w:rsidRDefault="00741617">
            <w:pPr>
              <w:spacing w:after="0"/>
              <w:ind w:left="135"/>
              <w:rPr>
                <w:sz w:val="28"/>
                <w:szCs w:val="28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41617" w:rsidRPr="00A32D90" w:rsidRDefault="00415051">
            <w:pPr>
              <w:spacing w:after="0"/>
              <w:ind w:left="135"/>
              <w:rPr>
                <w:sz w:val="28"/>
                <w:szCs w:val="28"/>
                <w:lang w:val="ru-RU"/>
              </w:rPr>
            </w:pPr>
            <w:r w:rsidRPr="00A32D90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a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ddee</w:t>
              </w:r>
            </w:hyperlink>
          </w:p>
        </w:tc>
      </w:tr>
      <w:tr w:rsidR="00741617" w:rsidRPr="00A32D90">
        <w:trPr>
          <w:trHeight w:val="144"/>
          <w:tblCellSpacing w:w="0" w:type="dxa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41617" w:rsidRDefault="00415051">
            <w:pPr>
              <w:spacing w:after="0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116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41617" w:rsidRPr="00A32D90" w:rsidRDefault="00415051">
            <w:pPr>
              <w:spacing w:after="0"/>
              <w:ind w:left="135"/>
              <w:rPr>
                <w:sz w:val="28"/>
                <w:szCs w:val="28"/>
                <w:lang w:val="ru-RU"/>
              </w:rPr>
            </w:pPr>
            <w:r w:rsidRPr="00A32D90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41617" w:rsidRDefault="00415051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A32D90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41617" w:rsidRDefault="00741617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41617" w:rsidRDefault="00741617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41617" w:rsidRDefault="00741617">
            <w:pPr>
              <w:spacing w:after="0"/>
              <w:ind w:left="135"/>
              <w:rPr>
                <w:sz w:val="28"/>
                <w:szCs w:val="28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41617" w:rsidRPr="00A32D90" w:rsidRDefault="00415051">
            <w:pPr>
              <w:spacing w:after="0"/>
              <w:ind w:left="135"/>
              <w:rPr>
                <w:sz w:val="28"/>
                <w:szCs w:val="28"/>
                <w:lang w:val="ru-RU"/>
              </w:rPr>
            </w:pPr>
            <w:r w:rsidRPr="00A32D90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a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defc</w:t>
              </w:r>
            </w:hyperlink>
          </w:p>
        </w:tc>
      </w:tr>
      <w:tr w:rsidR="00741617" w:rsidRPr="00A32D90">
        <w:trPr>
          <w:trHeight w:val="144"/>
          <w:tblCellSpacing w:w="0" w:type="dxa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41617" w:rsidRDefault="00415051">
            <w:pPr>
              <w:spacing w:after="0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117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41617" w:rsidRPr="00A32D90" w:rsidRDefault="00415051">
            <w:pPr>
              <w:spacing w:after="0"/>
              <w:ind w:left="135"/>
              <w:rPr>
                <w:sz w:val="28"/>
                <w:szCs w:val="28"/>
                <w:lang w:val="ru-RU"/>
              </w:rPr>
            </w:pPr>
            <w:r w:rsidRPr="00A32D90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41617" w:rsidRDefault="00415051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A32D90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41617" w:rsidRDefault="00741617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41617" w:rsidRDefault="00741617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41617" w:rsidRDefault="00741617">
            <w:pPr>
              <w:spacing w:after="0"/>
              <w:ind w:left="135"/>
              <w:rPr>
                <w:sz w:val="28"/>
                <w:szCs w:val="28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41617" w:rsidRPr="00A32D90" w:rsidRDefault="00415051">
            <w:pPr>
              <w:spacing w:after="0"/>
              <w:ind w:left="135"/>
              <w:rPr>
                <w:sz w:val="28"/>
                <w:szCs w:val="28"/>
                <w:lang w:val="ru-RU"/>
              </w:rPr>
            </w:pPr>
            <w:r w:rsidRPr="00A32D90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a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e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384</w:t>
              </w:r>
            </w:hyperlink>
          </w:p>
        </w:tc>
      </w:tr>
      <w:tr w:rsidR="00741617" w:rsidRPr="00A32D90">
        <w:trPr>
          <w:trHeight w:val="144"/>
          <w:tblCellSpacing w:w="0" w:type="dxa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41617" w:rsidRDefault="00415051">
            <w:pPr>
              <w:spacing w:after="0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118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41617" w:rsidRPr="00A32D90" w:rsidRDefault="00415051">
            <w:pPr>
              <w:spacing w:after="0"/>
              <w:ind w:left="135"/>
              <w:rPr>
                <w:sz w:val="28"/>
                <w:szCs w:val="28"/>
                <w:lang w:val="ru-RU"/>
              </w:rPr>
            </w:pPr>
            <w:r w:rsidRPr="00A32D90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41617" w:rsidRDefault="00415051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A32D90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41617" w:rsidRDefault="00741617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41617" w:rsidRDefault="00741617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41617" w:rsidRDefault="00741617">
            <w:pPr>
              <w:spacing w:after="0"/>
              <w:ind w:left="135"/>
              <w:rPr>
                <w:sz w:val="28"/>
                <w:szCs w:val="28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41617" w:rsidRPr="00A32D90" w:rsidRDefault="00415051">
            <w:pPr>
              <w:spacing w:after="0"/>
              <w:ind w:left="135"/>
              <w:rPr>
                <w:sz w:val="28"/>
                <w:szCs w:val="28"/>
                <w:lang w:val="ru-RU"/>
              </w:rPr>
            </w:pPr>
            <w:r w:rsidRPr="00A32D90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a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e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0</w:t>
              </w:r>
            </w:hyperlink>
          </w:p>
        </w:tc>
      </w:tr>
      <w:tr w:rsidR="00741617" w:rsidRPr="00A32D90">
        <w:trPr>
          <w:trHeight w:val="144"/>
          <w:tblCellSpacing w:w="0" w:type="dxa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41617" w:rsidRDefault="00415051">
            <w:pPr>
              <w:spacing w:after="0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119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41617" w:rsidRPr="00A32D90" w:rsidRDefault="00415051">
            <w:pPr>
              <w:spacing w:after="0"/>
              <w:ind w:left="135"/>
              <w:rPr>
                <w:sz w:val="28"/>
                <w:szCs w:val="28"/>
                <w:lang w:val="ru-RU"/>
              </w:rPr>
            </w:pPr>
            <w:r w:rsidRPr="00A32D90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41617" w:rsidRDefault="00415051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A32D90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41617" w:rsidRDefault="00741617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41617" w:rsidRDefault="00741617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41617" w:rsidRDefault="00741617">
            <w:pPr>
              <w:spacing w:after="0"/>
              <w:ind w:left="135"/>
              <w:rPr>
                <w:sz w:val="28"/>
                <w:szCs w:val="28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41617" w:rsidRPr="00A32D90" w:rsidRDefault="00415051">
            <w:pPr>
              <w:spacing w:after="0"/>
              <w:ind w:left="135"/>
              <w:rPr>
                <w:sz w:val="28"/>
                <w:szCs w:val="28"/>
                <w:lang w:val="ru-RU"/>
              </w:rPr>
            </w:pPr>
            <w:r w:rsidRPr="00A32D90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a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e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762</w:t>
              </w:r>
            </w:hyperlink>
          </w:p>
        </w:tc>
      </w:tr>
      <w:tr w:rsidR="00741617" w:rsidRPr="00A32D90">
        <w:trPr>
          <w:trHeight w:val="144"/>
          <w:tblCellSpacing w:w="0" w:type="dxa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41617" w:rsidRDefault="00415051">
            <w:pPr>
              <w:spacing w:after="0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120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41617" w:rsidRPr="00A32D90" w:rsidRDefault="00415051">
            <w:pPr>
              <w:spacing w:after="0"/>
              <w:ind w:left="135"/>
              <w:rPr>
                <w:sz w:val="28"/>
                <w:szCs w:val="28"/>
                <w:lang w:val="ru-RU"/>
              </w:rPr>
            </w:pPr>
            <w:r w:rsidRPr="00A32D90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41617" w:rsidRDefault="00415051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A32D90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41617" w:rsidRDefault="00741617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41617" w:rsidRDefault="00741617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41617" w:rsidRDefault="00741617">
            <w:pPr>
              <w:spacing w:after="0"/>
              <w:ind w:left="135"/>
              <w:rPr>
                <w:sz w:val="28"/>
                <w:szCs w:val="28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41617" w:rsidRPr="00A32D90" w:rsidRDefault="00415051">
            <w:pPr>
              <w:spacing w:after="0"/>
              <w:ind w:left="135"/>
              <w:rPr>
                <w:sz w:val="28"/>
                <w:szCs w:val="28"/>
                <w:lang w:val="ru-RU"/>
              </w:rPr>
            </w:pPr>
            <w:r w:rsidRPr="00A32D90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a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eb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90</w:t>
              </w:r>
            </w:hyperlink>
          </w:p>
        </w:tc>
      </w:tr>
      <w:tr w:rsidR="00741617" w:rsidRPr="00A32D90">
        <w:trPr>
          <w:trHeight w:val="144"/>
          <w:tblCellSpacing w:w="0" w:type="dxa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41617" w:rsidRDefault="00415051">
            <w:pPr>
              <w:spacing w:after="0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121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41617" w:rsidRPr="00A32D90" w:rsidRDefault="00415051">
            <w:pPr>
              <w:spacing w:after="0"/>
              <w:ind w:left="135"/>
              <w:rPr>
                <w:sz w:val="28"/>
                <w:szCs w:val="28"/>
                <w:lang w:val="ru-RU"/>
              </w:rPr>
            </w:pPr>
            <w:r w:rsidRPr="00A32D90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41617" w:rsidRDefault="00415051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A32D90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41617" w:rsidRDefault="00741617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41617" w:rsidRDefault="00741617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41617" w:rsidRDefault="00741617">
            <w:pPr>
              <w:spacing w:after="0"/>
              <w:ind w:left="135"/>
              <w:rPr>
                <w:sz w:val="28"/>
                <w:szCs w:val="28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41617" w:rsidRPr="00A32D90" w:rsidRDefault="00415051">
            <w:pPr>
              <w:spacing w:after="0"/>
              <w:ind w:left="135"/>
              <w:rPr>
                <w:sz w:val="28"/>
                <w:szCs w:val="28"/>
                <w:lang w:val="ru-RU"/>
              </w:rPr>
            </w:pPr>
            <w:r w:rsidRPr="00A32D90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a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ecf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8</w:t>
              </w:r>
            </w:hyperlink>
          </w:p>
        </w:tc>
      </w:tr>
      <w:tr w:rsidR="00741617" w:rsidRPr="00A32D90">
        <w:trPr>
          <w:trHeight w:val="144"/>
          <w:tblCellSpacing w:w="0" w:type="dxa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41617" w:rsidRDefault="00415051">
            <w:pPr>
              <w:spacing w:after="0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122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41617" w:rsidRPr="00A32D90" w:rsidRDefault="00415051">
            <w:pPr>
              <w:spacing w:after="0"/>
              <w:ind w:left="135"/>
              <w:rPr>
                <w:sz w:val="28"/>
                <w:szCs w:val="28"/>
                <w:lang w:val="ru-RU"/>
              </w:rPr>
            </w:pPr>
            <w:r w:rsidRPr="00A32D90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41617" w:rsidRDefault="00415051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A32D90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41617" w:rsidRDefault="00741617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41617" w:rsidRDefault="00741617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41617" w:rsidRDefault="00741617">
            <w:pPr>
              <w:spacing w:after="0"/>
              <w:ind w:left="135"/>
              <w:rPr>
                <w:sz w:val="28"/>
                <w:szCs w:val="28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41617" w:rsidRPr="00A32D90" w:rsidRDefault="00415051">
            <w:pPr>
              <w:spacing w:after="0"/>
              <w:ind w:left="135"/>
              <w:rPr>
                <w:sz w:val="28"/>
                <w:szCs w:val="28"/>
                <w:lang w:val="ru-RU"/>
              </w:rPr>
            </w:pPr>
            <w:r w:rsidRPr="00A32D90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a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ee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10</w:t>
              </w:r>
            </w:hyperlink>
          </w:p>
        </w:tc>
      </w:tr>
      <w:tr w:rsidR="00741617" w:rsidRPr="00A32D90">
        <w:trPr>
          <w:trHeight w:val="144"/>
          <w:tblCellSpacing w:w="0" w:type="dxa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41617" w:rsidRDefault="00415051">
            <w:pPr>
              <w:spacing w:after="0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123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41617" w:rsidRPr="00A32D90" w:rsidRDefault="00415051">
            <w:pPr>
              <w:spacing w:after="0"/>
              <w:ind w:left="135"/>
              <w:rPr>
                <w:sz w:val="28"/>
                <w:szCs w:val="28"/>
                <w:lang w:val="ru-RU"/>
              </w:rPr>
            </w:pPr>
            <w:r w:rsidRPr="00A32D90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41617" w:rsidRDefault="00415051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A32D90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41617" w:rsidRDefault="00741617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41617" w:rsidRDefault="00741617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41617" w:rsidRDefault="00741617">
            <w:pPr>
              <w:spacing w:after="0"/>
              <w:ind w:left="135"/>
              <w:rPr>
                <w:sz w:val="28"/>
                <w:szCs w:val="28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41617" w:rsidRPr="00A32D90" w:rsidRDefault="00415051">
            <w:pPr>
              <w:spacing w:after="0"/>
              <w:ind w:left="135"/>
              <w:rPr>
                <w:sz w:val="28"/>
                <w:szCs w:val="28"/>
                <w:lang w:val="ru-RU"/>
              </w:rPr>
            </w:pPr>
            <w:r w:rsidRPr="00A32D90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a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248</w:t>
              </w:r>
            </w:hyperlink>
          </w:p>
        </w:tc>
      </w:tr>
      <w:tr w:rsidR="00741617">
        <w:trPr>
          <w:trHeight w:val="144"/>
          <w:tblCellSpacing w:w="0" w:type="dxa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41617" w:rsidRDefault="00415051">
            <w:pPr>
              <w:spacing w:after="0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124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41617" w:rsidRPr="00A32D90" w:rsidRDefault="00415051">
            <w:pPr>
              <w:spacing w:after="0"/>
              <w:ind w:left="135"/>
              <w:rPr>
                <w:sz w:val="28"/>
                <w:szCs w:val="28"/>
                <w:lang w:val="ru-RU"/>
              </w:rPr>
            </w:pPr>
            <w:r w:rsidRPr="00A32D90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41617" w:rsidRDefault="00415051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A32D90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41617" w:rsidRDefault="00741617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41617" w:rsidRDefault="00741617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41617" w:rsidRDefault="00741617">
            <w:pPr>
              <w:spacing w:after="0"/>
              <w:ind w:left="135"/>
              <w:rPr>
                <w:sz w:val="28"/>
                <w:szCs w:val="28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41617" w:rsidRDefault="00741617">
            <w:pPr>
              <w:spacing w:after="0"/>
              <w:ind w:left="135"/>
              <w:rPr>
                <w:sz w:val="28"/>
                <w:szCs w:val="28"/>
              </w:rPr>
            </w:pPr>
          </w:p>
        </w:tc>
      </w:tr>
      <w:tr w:rsidR="00741617">
        <w:trPr>
          <w:trHeight w:val="144"/>
          <w:tblCellSpacing w:w="0" w:type="dxa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41617" w:rsidRDefault="00415051">
            <w:pPr>
              <w:spacing w:after="0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125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41617" w:rsidRPr="00A32D90" w:rsidRDefault="00415051">
            <w:pPr>
              <w:spacing w:after="0"/>
              <w:ind w:left="135"/>
              <w:rPr>
                <w:sz w:val="28"/>
                <w:szCs w:val="28"/>
                <w:lang w:val="ru-RU"/>
              </w:rPr>
            </w:pPr>
            <w:r w:rsidRPr="00A32D90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41617" w:rsidRDefault="00415051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A32D90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41617" w:rsidRDefault="00741617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41617" w:rsidRDefault="00741617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41617" w:rsidRDefault="00741617">
            <w:pPr>
              <w:spacing w:after="0"/>
              <w:ind w:left="135"/>
              <w:rPr>
                <w:sz w:val="28"/>
                <w:szCs w:val="28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41617" w:rsidRDefault="00741617">
            <w:pPr>
              <w:spacing w:after="0"/>
              <w:ind w:left="135"/>
              <w:rPr>
                <w:sz w:val="28"/>
                <w:szCs w:val="28"/>
              </w:rPr>
            </w:pPr>
          </w:p>
        </w:tc>
      </w:tr>
      <w:tr w:rsidR="00741617">
        <w:trPr>
          <w:trHeight w:val="144"/>
          <w:tblCellSpacing w:w="0" w:type="dxa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41617" w:rsidRDefault="00415051">
            <w:pPr>
              <w:spacing w:after="0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126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41617" w:rsidRPr="00A32D90" w:rsidRDefault="00415051">
            <w:pPr>
              <w:spacing w:after="0"/>
              <w:ind w:left="135"/>
              <w:rPr>
                <w:sz w:val="28"/>
                <w:szCs w:val="28"/>
                <w:lang w:val="ru-RU"/>
              </w:rPr>
            </w:pPr>
            <w:r w:rsidRPr="00A32D90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41617" w:rsidRDefault="00415051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A32D90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41617" w:rsidRDefault="00741617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41617" w:rsidRDefault="00741617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41617" w:rsidRDefault="00741617">
            <w:pPr>
              <w:spacing w:after="0"/>
              <w:ind w:left="135"/>
              <w:rPr>
                <w:sz w:val="28"/>
                <w:szCs w:val="28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41617" w:rsidRDefault="00741617">
            <w:pPr>
              <w:spacing w:after="0"/>
              <w:ind w:left="135"/>
              <w:rPr>
                <w:sz w:val="28"/>
                <w:szCs w:val="28"/>
              </w:rPr>
            </w:pPr>
          </w:p>
        </w:tc>
      </w:tr>
      <w:tr w:rsidR="00741617">
        <w:trPr>
          <w:trHeight w:val="144"/>
          <w:tblCellSpacing w:w="0" w:type="dxa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41617" w:rsidRDefault="00415051">
            <w:pPr>
              <w:spacing w:after="0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127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41617" w:rsidRPr="00A32D90" w:rsidRDefault="00415051">
            <w:pPr>
              <w:spacing w:after="0"/>
              <w:ind w:left="135"/>
              <w:rPr>
                <w:sz w:val="28"/>
                <w:szCs w:val="28"/>
                <w:lang w:val="ru-RU"/>
              </w:rPr>
            </w:pPr>
            <w:r w:rsidRPr="00A32D90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41617" w:rsidRDefault="00415051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A32D90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41617" w:rsidRDefault="00741617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41617" w:rsidRDefault="00741617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41617" w:rsidRDefault="00741617">
            <w:pPr>
              <w:spacing w:after="0"/>
              <w:ind w:left="135"/>
              <w:rPr>
                <w:sz w:val="28"/>
                <w:szCs w:val="28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41617" w:rsidRDefault="00741617">
            <w:pPr>
              <w:spacing w:after="0"/>
              <w:ind w:left="135"/>
              <w:rPr>
                <w:sz w:val="28"/>
                <w:szCs w:val="28"/>
              </w:rPr>
            </w:pPr>
          </w:p>
        </w:tc>
      </w:tr>
      <w:tr w:rsidR="00741617">
        <w:trPr>
          <w:trHeight w:val="144"/>
          <w:tblCellSpacing w:w="0" w:type="dxa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41617" w:rsidRDefault="00415051">
            <w:pPr>
              <w:spacing w:after="0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128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41617" w:rsidRPr="00A32D90" w:rsidRDefault="00415051">
            <w:pPr>
              <w:spacing w:after="0"/>
              <w:ind w:left="135"/>
              <w:rPr>
                <w:sz w:val="28"/>
                <w:szCs w:val="28"/>
                <w:lang w:val="ru-RU"/>
              </w:rPr>
            </w:pPr>
            <w:r w:rsidRPr="00A32D90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41617" w:rsidRDefault="00415051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A32D90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41617" w:rsidRDefault="00741617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41617" w:rsidRDefault="00741617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41617" w:rsidRDefault="00741617">
            <w:pPr>
              <w:spacing w:after="0"/>
              <w:ind w:left="135"/>
              <w:rPr>
                <w:sz w:val="28"/>
                <w:szCs w:val="28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41617" w:rsidRDefault="00741617">
            <w:pPr>
              <w:spacing w:after="0"/>
              <w:ind w:left="135"/>
              <w:rPr>
                <w:sz w:val="28"/>
                <w:szCs w:val="28"/>
              </w:rPr>
            </w:pPr>
          </w:p>
        </w:tc>
      </w:tr>
      <w:tr w:rsidR="00741617">
        <w:trPr>
          <w:trHeight w:val="144"/>
          <w:tblCellSpacing w:w="0" w:type="dxa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41617" w:rsidRDefault="00415051">
            <w:pPr>
              <w:spacing w:after="0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129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41617" w:rsidRPr="00A32D90" w:rsidRDefault="00415051">
            <w:pPr>
              <w:spacing w:after="0"/>
              <w:ind w:left="135"/>
              <w:rPr>
                <w:sz w:val="28"/>
                <w:szCs w:val="28"/>
                <w:lang w:val="ru-RU"/>
              </w:rPr>
            </w:pPr>
            <w:r w:rsidRPr="00A32D90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41617" w:rsidRDefault="00415051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A32D90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41617" w:rsidRDefault="00741617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41617" w:rsidRDefault="00741617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41617" w:rsidRDefault="00741617">
            <w:pPr>
              <w:spacing w:after="0"/>
              <w:ind w:left="135"/>
              <w:rPr>
                <w:sz w:val="28"/>
                <w:szCs w:val="28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41617" w:rsidRDefault="00741617">
            <w:pPr>
              <w:spacing w:after="0"/>
              <w:ind w:left="135"/>
              <w:rPr>
                <w:sz w:val="28"/>
                <w:szCs w:val="28"/>
              </w:rPr>
            </w:pPr>
          </w:p>
        </w:tc>
      </w:tr>
      <w:tr w:rsidR="00741617">
        <w:trPr>
          <w:trHeight w:val="144"/>
          <w:tblCellSpacing w:w="0" w:type="dxa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41617" w:rsidRDefault="00415051">
            <w:pPr>
              <w:spacing w:after="0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130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41617" w:rsidRPr="00A32D90" w:rsidRDefault="00415051">
            <w:pPr>
              <w:spacing w:after="0"/>
              <w:ind w:left="135"/>
              <w:rPr>
                <w:sz w:val="28"/>
                <w:szCs w:val="28"/>
                <w:lang w:val="ru-RU"/>
              </w:rPr>
            </w:pPr>
            <w:r w:rsidRPr="00A32D90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41617" w:rsidRDefault="00415051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A32D90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41617" w:rsidRDefault="00741617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41617" w:rsidRDefault="00741617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41617" w:rsidRDefault="00741617">
            <w:pPr>
              <w:spacing w:after="0"/>
              <w:ind w:left="135"/>
              <w:rPr>
                <w:sz w:val="28"/>
                <w:szCs w:val="28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41617" w:rsidRDefault="00741617">
            <w:pPr>
              <w:spacing w:after="0"/>
              <w:ind w:left="135"/>
              <w:rPr>
                <w:sz w:val="28"/>
                <w:szCs w:val="28"/>
              </w:rPr>
            </w:pPr>
          </w:p>
        </w:tc>
      </w:tr>
      <w:tr w:rsidR="00741617" w:rsidRPr="00A32D90">
        <w:trPr>
          <w:trHeight w:val="144"/>
          <w:tblCellSpacing w:w="0" w:type="dxa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41617" w:rsidRDefault="00415051">
            <w:pPr>
              <w:spacing w:after="0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131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41617" w:rsidRDefault="00415051">
            <w:pPr>
              <w:spacing w:after="0"/>
              <w:ind w:left="135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Решение текстовых задач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41617" w:rsidRDefault="00415051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41617" w:rsidRDefault="00741617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41617" w:rsidRDefault="00741617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41617" w:rsidRDefault="00741617">
            <w:pPr>
              <w:spacing w:after="0"/>
              <w:ind w:left="135"/>
              <w:rPr>
                <w:sz w:val="28"/>
                <w:szCs w:val="28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41617" w:rsidRPr="00A32D90" w:rsidRDefault="00415051">
            <w:pPr>
              <w:spacing w:after="0"/>
              <w:ind w:left="135"/>
              <w:rPr>
                <w:sz w:val="28"/>
                <w:szCs w:val="28"/>
                <w:lang w:val="ru-RU"/>
              </w:rPr>
            </w:pPr>
            <w:r w:rsidRPr="00A32D90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a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3035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a</w:t>
              </w:r>
            </w:hyperlink>
          </w:p>
        </w:tc>
      </w:tr>
      <w:tr w:rsidR="00741617" w:rsidRPr="00A32D90">
        <w:trPr>
          <w:trHeight w:val="144"/>
          <w:tblCellSpacing w:w="0" w:type="dxa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41617" w:rsidRDefault="00415051">
            <w:pPr>
              <w:spacing w:after="0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132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41617" w:rsidRDefault="00415051">
            <w:pPr>
              <w:spacing w:after="0"/>
              <w:ind w:left="135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Решение текстовых задач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41617" w:rsidRDefault="00415051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41617" w:rsidRDefault="00741617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41617" w:rsidRDefault="00741617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41617" w:rsidRDefault="00741617">
            <w:pPr>
              <w:spacing w:after="0"/>
              <w:ind w:left="135"/>
              <w:rPr>
                <w:sz w:val="28"/>
                <w:szCs w:val="28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41617" w:rsidRPr="00A32D90" w:rsidRDefault="00415051">
            <w:pPr>
              <w:spacing w:after="0"/>
              <w:ind w:left="135"/>
              <w:rPr>
                <w:sz w:val="28"/>
                <w:szCs w:val="28"/>
                <w:lang w:val="ru-RU"/>
              </w:rPr>
            </w:pPr>
            <w:r w:rsidRPr="00A32D90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a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304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c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2</w:t>
              </w:r>
            </w:hyperlink>
          </w:p>
        </w:tc>
      </w:tr>
      <w:tr w:rsidR="00741617" w:rsidRPr="00A32D90">
        <w:trPr>
          <w:trHeight w:val="144"/>
          <w:tblCellSpacing w:w="0" w:type="dxa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41617" w:rsidRDefault="00415051">
            <w:pPr>
              <w:spacing w:after="0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133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41617" w:rsidRDefault="00415051">
            <w:pPr>
              <w:spacing w:after="0"/>
              <w:ind w:left="135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Решение текстовых задач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41617" w:rsidRDefault="00415051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41617" w:rsidRDefault="00741617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41617" w:rsidRDefault="00741617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41617" w:rsidRDefault="00741617">
            <w:pPr>
              <w:spacing w:after="0"/>
              <w:ind w:left="135"/>
              <w:rPr>
                <w:sz w:val="28"/>
                <w:szCs w:val="28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41617" w:rsidRPr="00A32D90" w:rsidRDefault="00415051">
            <w:pPr>
              <w:spacing w:after="0"/>
              <w:ind w:left="135"/>
              <w:rPr>
                <w:sz w:val="28"/>
                <w:szCs w:val="28"/>
                <w:lang w:val="ru-RU"/>
              </w:rPr>
            </w:pPr>
            <w:r w:rsidRPr="00A32D90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a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305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e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4</w:t>
              </w:r>
            </w:hyperlink>
          </w:p>
        </w:tc>
      </w:tr>
      <w:tr w:rsidR="00741617" w:rsidRPr="00A32D90">
        <w:trPr>
          <w:trHeight w:val="144"/>
          <w:tblCellSpacing w:w="0" w:type="dxa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41617" w:rsidRDefault="00415051">
            <w:pPr>
              <w:spacing w:after="0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134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41617" w:rsidRDefault="00415051">
            <w:pPr>
              <w:spacing w:after="0"/>
              <w:ind w:left="135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Решение текстовых задач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41617" w:rsidRDefault="00415051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41617" w:rsidRDefault="00741617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41617" w:rsidRDefault="00741617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41617" w:rsidRDefault="00741617">
            <w:pPr>
              <w:spacing w:after="0"/>
              <w:ind w:left="135"/>
              <w:rPr>
                <w:sz w:val="28"/>
                <w:szCs w:val="28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41617" w:rsidRPr="00A32D90" w:rsidRDefault="00415051">
            <w:pPr>
              <w:spacing w:after="0"/>
              <w:ind w:left="135"/>
              <w:rPr>
                <w:sz w:val="28"/>
                <w:szCs w:val="28"/>
                <w:lang w:val="ru-RU"/>
              </w:rPr>
            </w:pPr>
            <w:r w:rsidRPr="00A32D90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a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30706</w:t>
              </w:r>
            </w:hyperlink>
          </w:p>
        </w:tc>
      </w:tr>
      <w:tr w:rsidR="00741617">
        <w:trPr>
          <w:trHeight w:val="144"/>
          <w:tblCellSpacing w:w="0" w:type="dxa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41617" w:rsidRDefault="00415051">
            <w:pPr>
              <w:spacing w:after="0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135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41617" w:rsidRDefault="00415051">
            <w:pPr>
              <w:spacing w:after="0"/>
              <w:ind w:left="135"/>
              <w:rPr>
                <w:sz w:val="28"/>
                <w:szCs w:val="28"/>
              </w:rPr>
            </w:pPr>
            <w:r w:rsidRPr="00A32D90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Контрольная работа по темам "Буквенные выражения.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Положительные и отрицательные числа"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41617" w:rsidRDefault="00415051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41617" w:rsidRDefault="00415051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41617" w:rsidRDefault="00741617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41617" w:rsidRDefault="00741617">
            <w:pPr>
              <w:spacing w:after="0"/>
              <w:ind w:left="135"/>
              <w:rPr>
                <w:sz w:val="28"/>
                <w:szCs w:val="28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41617" w:rsidRDefault="00741617">
            <w:pPr>
              <w:spacing w:after="0"/>
              <w:ind w:left="135"/>
              <w:rPr>
                <w:sz w:val="28"/>
                <w:szCs w:val="28"/>
              </w:rPr>
            </w:pPr>
          </w:p>
        </w:tc>
      </w:tr>
      <w:tr w:rsidR="00741617" w:rsidRPr="00A32D90">
        <w:trPr>
          <w:trHeight w:val="144"/>
          <w:tblCellSpacing w:w="0" w:type="dxa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41617" w:rsidRDefault="00415051">
            <w:pPr>
              <w:spacing w:after="0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136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41617" w:rsidRPr="00A32D90" w:rsidRDefault="00415051">
            <w:pPr>
              <w:spacing w:after="0"/>
              <w:ind w:left="135"/>
              <w:rPr>
                <w:sz w:val="28"/>
                <w:szCs w:val="28"/>
                <w:lang w:val="ru-RU"/>
              </w:rPr>
            </w:pPr>
            <w:r w:rsidRPr="00A32D90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Прямоугольная система координат на плоскости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41617" w:rsidRDefault="00415051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A32D90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41617" w:rsidRDefault="00741617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41617" w:rsidRDefault="00741617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41617" w:rsidRDefault="00741617">
            <w:pPr>
              <w:spacing w:after="0"/>
              <w:ind w:left="135"/>
              <w:rPr>
                <w:sz w:val="28"/>
                <w:szCs w:val="28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41617" w:rsidRPr="00A32D90" w:rsidRDefault="00415051">
            <w:pPr>
              <w:spacing w:after="0"/>
              <w:ind w:left="135"/>
              <w:rPr>
                <w:sz w:val="28"/>
                <w:szCs w:val="28"/>
                <w:lang w:val="ru-RU"/>
              </w:rPr>
            </w:pPr>
            <w:r w:rsidRPr="00A32D90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a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30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ca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6</w:t>
              </w:r>
            </w:hyperlink>
          </w:p>
        </w:tc>
      </w:tr>
      <w:tr w:rsidR="00741617" w:rsidRPr="00A32D90">
        <w:trPr>
          <w:trHeight w:val="144"/>
          <w:tblCellSpacing w:w="0" w:type="dxa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41617" w:rsidRDefault="00415051">
            <w:pPr>
              <w:spacing w:after="0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137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41617" w:rsidRPr="00A32D90" w:rsidRDefault="00415051">
            <w:pPr>
              <w:spacing w:after="0"/>
              <w:ind w:left="135"/>
              <w:rPr>
                <w:sz w:val="28"/>
                <w:szCs w:val="28"/>
                <w:lang w:val="ru-RU"/>
              </w:rPr>
            </w:pPr>
            <w:r w:rsidRPr="00A32D90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Координаты точки на плоскости, абсцисса и ордината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41617" w:rsidRDefault="00415051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A32D90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41617" w:rsidRDefault="00741617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41617" w:rsidRDefault="00741617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41617" w:rsidRDefault="00741617">
            <w:pPr>
              <w:spacing w:after="0"/>
              <w:ind w:left="135"/>
              <w:rPr>
                <w:sz w:val="28"/>
                <w:szCs w:val="28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41617" w:rsidRPr="00A32D90" w:rsidRDefault="00415051">
            <w:pPr>
              <w:spacing w:after="0"/>
              <w:ind w:left="135"/>
              <w:rPr>
                <w:sz w:val="28"/>
                <w:szCs w:val="28"/>
                <w:lang w:val="ru-RU"/>
              </w:rPr>
            </w:pPr>
            <w:r w:rsidRPr="00A32D90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a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311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d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8</w:t>
              </w:r>
            </w:hyperlink>
          </w:p>
        </w:tc>
      </w:tr>
      <w:tr w:rsidR="00741617" w:rsidRPr="00A32D90">
        <w:trPr>
          <w:trHeight w:val="144"/>
          <w:tblCellSpacing w:w="0" w:type="dxa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41617" w:rsidRDefault="00415051">
            <w:pPr>
              <w:spacing w:after="0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138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41617" w:rsidRDefault="00415051">
            <w:pPr>
              <w:spacing w:after="0"/>
              <w:ind w:left="135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Столбчатые и круговые диаграммы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41617" w:rsidRDefault="00415051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41617" w:rsidRDefault="00741617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41617" w:rsidRDefault="00741617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41617" w:rsidRDefault="00741617">
            <w:pPr>
              <w:spacing w:after="0"/>
              <w:ind w:left="135"/>
              <w:rPr>
                <w:sz w:val="28"/>
                <w:szCs w:val="28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41617" w:rsidRPr="00A32D90" w:rsidRDefault="00415051">
            <w:pPr>
              <w:spacing w:after="0"/>
              <w:ind w:left="135"/>
              <w:rPr>
                <w:sz w:val="28"/>
                <w:szCs w:val="28"/>
                <w:lang w:val="ru-RU"/>
              </w:rPr>
            </w:pPr>
            <w:r w:rsidRPr="00A32D90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a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3178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c</w:t>
              </w:r>
            </w:hyperlink>
          </w:p>
        </w:tc>
      </w:tr>
      <w:tr w:rsidR="00741617" w:rsidRPr="00A32D90">
        <w:trPr>
          <w:trHeight w:val="144"/>
          <w:tblCellSpacing w:w="0" w:type="dxa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41617" w:rsidRDefault="00415051">
            <w:pPr>
              <w:spacing w:after="0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139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41617" w:rsidRPr="00A32D90" w:rsidRDefault="00415051">
            <w:pPr>
              <w:spacing w:after="0"/>
              <w:ind w:left="135"/>
              <w:rPr>
                <w:sz w:val="28"/>
                <w:szCs w:val="28"/>
                <w:lang w:val="ru-RU"/>
              </w:rPr>
            </w:pPr>
            <w:r w:rsidRPr="00A32D90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Практическая работа по теме "Построение диаграмм"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41617" w:rsidRDefault="00415051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A32D90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41617" w:rsidRDefault="00741617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41617" w:rsidRDefault="00415051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41617" w:rsidRDefault="00741617">
            <w:pPr>
              <w:spacing w:after="0"/>
              <w:ind w:left="135"/>
              <w:rPr>
                <w:sz w:val="28"/>
                <w:szCs w:val="28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41617" w:rsidRPr="00A32D90" w:rsidRDefault="00415051">
            <w:pPr>
              <w:spacing w:after="0"/>
              <w:ind w:left="135"/>
              <w:rPr>
                <w:sz w:val="28"/>
                <w:szCs w:val="28"/>
                <w:lang w:val="ru-RU"/>
              </w:rPr>
            </w:pPr>
            <w:r w:rsidRPr="00A32D90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a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318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ae</w:t>
              </w:r>
            </w:hyperlink>
          </w:p>
        </w:tc>
      </w:tr>
      <w:tr w:rsidR="00741617">
        <w:trPr>
          <w:trHeight w:val="144"/>
          <w:tblCellSpacing w:w="0" w:type="dxa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41617" w:rsidRDefault="00415051">
            <w:pPr>
              <w:spacing w:after="0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140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41617" w:rsidRPr="00A32D90" w:rsidRDefault="00415051">
            <w:pPr>
              <w:spacing w:after="0"/>
              <w:ind w:left="135"/>
              <w:rPr>
                <w:sz w:val="28"/>
                <w:szCs w:val="28"/>
                <w:lang w:val="ru-RU"/>
              </w:rPr>
            </w:pPr>
            <w:r w:rsidRPr="00A32D90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Решение текстовых задач, содержащих данные, представленные в таблицах и на диаграммах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41617" w:rsidRDefault="00415051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A32D90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41617" w:rsidRDefault="00741617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41617" w:rsidRDefault="00741617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41617" w:rsidRDefault="00741617">
            <w:pPr>
              <w:spacing w:after="0"/>
              <w:ind w:left="135"/>
              <w:rPr>
                <w:sz w:val="28"/>
                <w:szCs w:val="28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41617" w:rsidRDefault="00741617">
            <w:pPr>
              <w:spacing w:after="0"/>
              <w:ind w:left="135"/>
              <w:rPr>
                <w:sz w:val="28"/>
                <w:szCs w:val="28"/>
              </w:rPr>
            </w:pPr>
          </w:p>
        </w:tc>
      </w:tr>
      <w:tr w:rsidR="00741617">
        <w:trPr>
          <w:trHeight w:val="144"/>
          <w:tblCellSpacing w:w="0" w:type="dxa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41617" w:rsidRDefault="00415051">
            <w:pPr>
              <w:spacing w:after="0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141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41617" w:rsidRPr="00A32D90" w:rsidRDefault="00415051">
            <w:pPr>
              <w:spacing w:after="0"/>
              <w:ind w:left="135"/>
              <w:rPr>
                <w:sz w:val="28"/>
                <w:szCs w:val="28"/>
                <w:lang w:val="ru-RU"/>
              </w:rPr>
            </w:pPr>
            <w:r w:rsidRPr="00A32D90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Решение текстовых задач, содержащих данные, представленные в </w:t>
            </w:r>
            <w:r w:rsidRPr="00A32D90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lastRenderedPageBreak/>
              <w:t>таблицах и на диаграммах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41617" w:rsidRDefault="00415051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A32D90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41617" w:rsidRDefault="00741617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41617" w:rsidRDefault="00741617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41617" w:rsidRDefault="00741617">
            <w:pPr>
              <w:spacing w:after="0"/>
              <w:ind w:left="135"/>
              <w:rPr>
                <w:sz w:val="28"/>
                <w:szCs w:val="28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41617" w:rsidRDefault="00741617">
            <w:pPr>
              <w:spacing w:after="0"/>
              <w:ind w:left="135"/>
              <w:rPr>
                <w:sz w:val="28"/>
                <w:szCs w:val="28"/>
              </w:rPr>
            </w:pPr>
          </w:p>
        </w:tc>
      </w:tr>
      <w:tr w:rsidR="00741617" w:rsidRPr="00A32D90">
        <w:trPr>
          <w:trHeight w:val="144"/>
          <w:tblCellSpacing w:w="0" w:type="dxa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41617" w:rsidRDefault="00415051">
            <w:pPr>
              <w:spacing w:after="0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142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41617" w:rsidRPr="00A32D90" w:rsidRDefault="00415051">
            <w:pPr>
              <w:spacing w:after="0"/>
              <w:ind w:left="135"/>
              <w:rPr>
                <w:sz w:val="28"/>
                <w:szCs w:val="28"/>
                <w:lang w:val="ru-RU"/>
              </w:rPr>
            </w:pPr>
            <w:r w:rsidRPr="00A32D90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Прямоугольный параллелепипед, куб, призма, пирамида, конус, цилиндр, шар и сфера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41617" w:rsidRDefault="00415051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A32D90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41617" w:rsidRDefault="00741617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41617" w:rsidRDefault="00741617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41617" w:rsidRDefault="00741617">
            <w:pPr>
              <w:spacing w:after="0"/>
              <w:ind w:left="135"/>
              <w:rPr>
                <w:sz w:val="28"/>
                <w:szCs w:val="28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41617" w:rsidRPr="00A32D90" w:rsidRDefault="00415051">
            <w:pPr>
              <w:spacing w:after="0"/>
              <w:ind w:left="135"/>
              <w:rPr>
                <w:sz w:val="28"/>
                <w:szCs w:val="28"/>
                <w:lang w:val="ru-RU"/>
              </w:rPr>
            </w:pPr>
            <w:r w:rsidRPr="00A32D90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a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319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c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6</w:t>
              </w:r>
            </w:hyperlink>
          </w:p>
        </w:tc>
      </w:tr>
      <w:tr w:rsidR="00741617" w:rsidRPr="00A32D90">
        <w:trPr>
          <w:trHeight w:val="144"/>
          <w:tblCellSpacing w:w="0" w:type="dxa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41617" w:rsidRDefault="00415051">
            <w:pPr>
              <w:spacing w:after="0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143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41617" w:rsidRPr="00A32D90" w:rsidRDefault="00415051">
            <w:pPr>
              <w:spacing w:after="0"/>
              <w:ind w:left="135"/>
              <w:rPr>
                <w:sz w:val="28"/>
                <w:szCs w:val="28"/>
                <w:lang w:val="ru-RU"/>
              </w:rPr>
            </w:pPr>
            <w:r w:rsidRPr="00A32D90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Прямоугольный параллелепипед, куб, призма, пирамида, конус, цилиндр, шар и сфера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41617" w:rsidRDefault="00415051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A32D90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41617" w:rsidRDefault="00741617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41617" w:rsidRDefault="00741617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41617" w:rsidRDefault="00741617">
            <w:pPr>
              <w:spacing w:after="0"/>
              <w:ind w:left="135"/>
              <w:rPr>
                <w:sz w:val="28"/>
                <w:szCs w:val="28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41617" w:rsidRPr="00A32D90" w:rsidRDefault="00415051">
            <w:pPr>
              <w:spacing w:after="0"/>
              <w:ind w:left="135"/>
              <w:rPr>
                <w:sz w:val="28"/>
                <w:szCs w:val="28"/>
                <w:lang w:val="ru-RU"/>
              </w:rPr>
            </w:pPr>
            <w:r w:rsidRPr="00A32D90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a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31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afc</w:t>
              </w:r>
            </w:hyperlink>
          </w:p>
        </w:tc>
      </w:tr>
      <w:tr w:rsidR="00741617" w:rsidRPr="00A32D90">
        <w:trPr>
          <w:trHeight w:val="144"/>
          <w:tblCellSpacing w:w="0" w:type="dxa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41617" w:rsidRDefault="00415051">
            <w:pPr>
              <w:spacing w:after="0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144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41617" w:rsidRDefault="00415051">
            <w:pPr>
              <w:spacing w:after="0"/>
              <w:ind w:left="135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Изображение пространственных фигур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41617" w:rsidRDefault="00415051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41617" w:rsidRDefault="00741617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41617" w:rsidRDefault="00741617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41617" w:rsidRDefault="00741617">
            <w:pPr>
              <w:spacing w:after="0"/>
              <w:ind w:left="135"/>
              <w:rPr>
                <w:sz w:val="28"/>
                <w:szCs w:val="28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41617" w:rsidRPr="00A32D90" w:rsidRDefault="00415051">
            <w:pPr>
              <w:spacing w:after="0"/>
              <w:ind w:left="135"/>
              <w:rPr>
                <w:sz w:val="28"/>
                <w:szCs w:val="28"/>
                <w:lang w:val="ru-RU"/>
              </w:rPr>
            </w:pPr>
            <w:r w:rsidRPr="00A32D90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a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3206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a</w:t>
              </w:r>
            </w:hyperlink>
          </w:p>
        </w:tc>
      </w:tr>
      <w:tr w:rsidR="00741617">
        <w:trPr>
          <w:trHeight w:val="144"/>
          <w:tblCellSpacing w:w="0" w:type="dxa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41617" w:rsidRDefault="00415051">
            <w:pPr>
              <w:spacing w:after="0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145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41617" w:rsidRDefault="00415051">
            <w:pPr>
              <w:spacing w:after="0"/>
              <w:ind w:left="135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Изображение пространственных фигур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41617" w:rsidRDefault="00415051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41617" w:rsidRDefault="00741617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41617" w:rsidRDefault="00741617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41617" w:rsidRDefault="00741617">
            <w:pPr>
              <w:spacing w:after="0"/>
              <w:ind w:left="135"/>
              <w:rPr>
                <w:sz w:val="28"/>
                <w:szCs w:val="28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41617" w:rsidRDefault="00741617">
            <w:pPr>
              <w:spacing w:after="0"/>
              <w:ind w:left="135"/>
              <w:rPr>
                <w:sz w:val="28"/>
                <w:szCs w:val="28"/>
              </w:rPr>
            </w:pPr>
          </w:p>
        </w:tc>
      </w:tr>
      <w:tr w:rsidR="00741617">
        <w:trPr>
          <w:trHeight w:val="144"/>
          <w:tblCellSpacing w:w="0" w:type="dxa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41617" w:rsidRDefault="00415051">
            <w:pPr>
              <w:spacing w:after="0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146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41617" w:rsidRPr="00A32D90" w:rsidRDefault="00415051">
            <w:pPr>
              <w:spacing w:after="0"/>
              <w:ind w:left="135"/>
              <w:rPr>
                <w:sz w:val="28"/>
                <w:szCs w:val="28"/>
                <w:lang w:val="ru-RU"/>
              </w:rPr>
            </w:pPr>
            <w:r w:rsidRPr="00A32D90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Примеры развёрток многогранников, цилиндра и конуса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41617" w:rsidRDefault="00415051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A32D90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41617" w:rsidRDefault="00741617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41617" w:rsidRDefault="00741617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41617" w:rsidRDefault="00741617">
            <w:pPr>
              <w:spacing w:after="0"/>
              <w:ind w:left="135"/>
              <w:rPr>
                <w:sz w:val="28"/>
                <w:szCs w:val="28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41617" w:rsidRDefault="00741617">
            <w:pPr>
              <w:spacing w:after="0"/>
              <w:ind w:left="135"/>
              <w:rPr>
                <w:sz w:val="28"/>
                <w:szCs w:val="28"/>
              </w:rPr>
            </w:pPr>
          </w:p>
        </w:tc>
      </w:tr>
      <w:tr w:rsidR="00741617" w:rsidRPr="00A32D90">
        <w:trPr>
          <w:trHeight w:val="144"/>
          <w:tblCellSpacing w:w="0" w:type="dxa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41617" w:rsidRDefault="00415051">
            <w:pPr>
              <w:spacing w:after="0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147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41617" w:rsidRPr="00A32D90" w:rsidRDefault="00415051">
            <w:pPr>
              <w:spacing w:after="0"/>
              <w:ind w:left="135"/>
              <w:rPr>
                <w:sz w:val="28"/>
                <w:szCs w:val="28"/>
                <w:lang w:val="ru-RU"/>
              </w:rPr>
            </w:pPr>
            <w:r w:rsidRPr="00A32D90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Практическая работа по теме </w:t>
            </w:r>
            <w:r w:rsidRPr="00A32D90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lastRenderedPageBreak/>
              <w:t>"Создание моделей пространственных фигур"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41617" w:rsidRDefault="00415051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A32D90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41617" w:rsidRDefault="00741617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41617" w:rsidRDefault="00415051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41617" w:rsidRDefault="00741617">
            <w:pPr>
              <w:spacing w:after="0"/>
              <w:ind w:left="135"/>
              <w:rPr>
                <w:sz w:val="28"/>
                <w:szCs w:val="28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41617" w:rsidRPr="00A32D90" w:rsidRDefault="00415051">
            <w:pPr>
              <w:spacing w:after="0"/>
              <w:ind w:left="135"/>
              <w:rPr>
                <w:sz w:val="28"/>
                <w:szCs w:val="28"/>
                <w:lang w:val="ru-RU"/>
              </w:rPr>
            </w:pPr>
            <w:r w:rsidRPr="00A32D90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a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3252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e</w:t>
              </w:r>
            </w:hyperlink>
          </w:p>
        </w:tc>
      </w:tr>
      <w:tr w:rsidR="00741617" w:rsidRPr="00A32D90">
        <w:trPr>
          <w:trHeight w:val="144"/>
          <w:tblCellSpacing w:w="0" w:type="dxa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41617" w:rsidRDefault="00415051">
            <w:pPr>
              <w:spacing w:after="0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148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41617" w:rsidRPr="00A32D90" w:rsidRDefault="00415051">
            <w:pPr>
              <w:spacing w:after="0"/>
              <w:ind w:left="135"/>
              <w:rPr>
                <w:sz w:val="28"/>
                <w:szCs w:val="28"/>
                <w:lang w:val="ru-RU"/>
              </w:rPr>
            </w:pPr>
            <w:r w:rsidRPr="00A32D90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Понятие объёма; единицы измерения объёма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41617" w:rsidRDefault="00415051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A32D90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41617" w:rsidRDefault="00741617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41617" w:rsidRDefault="00741617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41617" w:rsidRDefault="00741617">
            <w:pPr>
              <w:spacing w:after="0"/>
              <w:ind w:left="135"/>
              <w:rPr>
                <w:sz w:val="28"/>
                <w:szCs w:val="28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41617" w:rsidRPr="00A32D90" w:rsidRDefault="00415051">
            <w:pPr>
              <w:spacing w:after="0"/>
              <w:ind w:left="135"/>
              <w:rPr>
                <w:sz w:val="28"/>
                <w:szCs w:val="28"/>
                <w:lang w:val="ru-RU"/>
              </w:rPr>
            </w:pPr>
            <w:r w:rsidRPr="00A32D90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a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321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c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8</w:t>
              </w:r>
            </w:hyperlink>
          </w:p>
        </w:tc>
      </w:tr>
      <w:tr w:rsidR="00741617" w:rsidRPr="00A32D90">
        <w:trPr>
          <w:trHeight w:val="144"/>
          <w:tblCellSpacing w:w="0" w:type="dxa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41617" w:rsidRDefault="00415051">
            <w:pPr>
              <w:spacing w:after="0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149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41617" w:rsidRPr="00A32D90" w:rsidRDefault="00415051">
            <w:pPr>
              <w:spacing w:after="0"/>
              <w:ind w:left="135"/>
              <w:rPr>
                <w:sz w:val="28"/>
                <w:szCs w:val="28"/>
                <w:lang w:val="ru-RU"/>
              </w:rPr>
            </w:pPr>
            <w:r w:rsidRPr="00A32D90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Объём прямоугольного параллелепипеда, куба, формулы объёма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41617" w:rsidRDefault="00415051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A32D90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41617" w:rsidRDefault="00741617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41617" w:rsidRDefault="00741617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41617" w:rsidRDefault="00741617">
            <w:pPr>
              <w:spacing w:after="0"/>
              <w:ind w:left="135"/>
              <w:rPr>
                <w:sz w:val="28"/>
                <w:szCs w:val="28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41617" w:rsidRPr="00A32D90" w:rsidRDefault="00415051">
            <w:pPr>
              <w:spacing w:after="0"/>
              <w:ind w:left="135"/>
              <w:rPr>
                <w:sz w:val="28"/>
                <w:szCs w:val="28"/>
                <w:lang w:val="ru-RU"/>
              </w:rPr>
            </w:pPr>
            <w:r w:rsidRPr="00A32D90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a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3234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e</w:t>
              </w:r>
            </w:hyperlink>
          </w:p>
        </w:tc>
      </w:tr>
      <w:tr w:rsidR="00741617">
        <w:trPr>
          <w:trHeight w:val="144"/>
          <w:tblCellSpacing w:w="0" w:type="dxa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41617" w:rsidRDefault="00415051">
            <w:pPr>
              <w:spacing w:after="0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150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41617" w:rsidRPr="00A32D90" w:rsidRDefault="00415051">
            <w:pPr>
              <w:spacing w:after="0"/>
              <w:ind w:left="135"/>
              <w:rPr>
                <w:sz w:val="28"/>
                <w:szCs w:val="28"/>
                <w:lang w:val="ru-RU"/>
              </w:rPr>
            </w:pPr>
            <w:r w:rsidRPr="00A32D90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Объём прямоугольного параллелепипеда, куба, формулы объёма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41617" w:rsidRDefault="00415051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A32D90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41617" w:rsidRDefault="00741617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41617" w:rsidRDefault="00741617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41617" w:rsidRDefault="00741617">
            <w:pPr>
              <w:spacing w:after="0"/>
              <w:ind w:left="135"/>
              <w:rPr>
                <w:sz w:val="28"/>
                <w:szCs w:val="28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41617" w:rsidRDefault="00741617">
            <w:pPr>
              <w:spacing w:after="0"/>
              <w:ind w:left="135"/>
              <w:rPr>
                <w:sz w:val="28"/>
                <w:szCs w:val="28"/>
              </w:rPr>
            </w:pPr>
          </w:p>
        </w:tc>
      </w:tr>
      <w:tr w:rsidR="00741617" w:rsidRPr="00A32D90">
        <w:trPr>
          <w:trHeight w:val="144"/>
          <w:tblCellSpacing w:w="0" w:type="dxa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41617" w:rsidRDefault="00415051">
            <w:pPr>
              <w:spacing w:after="0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151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41617" w:rsidRPr="00A32D90" w:rsidRDefault="00415051">
            <w:pPr>
              <w:spacing w:after="0"/>
              <w:ind w:left="135"/>
              <w:rPr>
                <w:sz w:val="28"/>
                <w:szCs w:val="28"/>
                <w:lang w:val="ru-RU"/>
              </w:rPr>
            </w:pPr>
            <w:r w:rsidRPr="00A32D90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41617" w:rsidRDefault="00415051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A32D90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41617" w:rsidRDefault="00741617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41617" w:rsidRDefault="00741617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41617" w:rsidRDefault="00741617">
            <w:pPr>
              <w:spacing w:after="0"/>
              <w:ind w:left="135"/>
              <w:rPr>
                <w:sz w:val="28"/>
                <w:szCs w:val="28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41617" w:rsidRPr="00A32D90" w:rsidRDefault="00415051">
            <w:pPr>
              <w:spacing w:after="0"/>
              <w:ind w:left="135"/>
              <w:rPr>
                <w:sz w:val="28"/>
                <w:szCs w:val="28"/>
                <w:lang w:val="ru-RU"/>
              </w:rPr>
            </w:pPr>
            <w:r w:rsidRPr="00A32D90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a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328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8</w:t>
              </w:r>
            </w:hyperlink>
          </w:p>
        </w:tc>
      </w:tr>
      <w:tr w:rsidR="00741617" w:rsidRPr="00A32D90">
        <w:trPr>
          <w:trHeight w:val="144"/>
          <w:tblCellSpacing w:w="0" w:type="dxa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41617" w:rsidRDefault="00415051">
            <w:pPr>
              <w:spacing w:after="0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152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41617" w:rsidRPr="00A32D90" w:rsidRDefault="00415051">
            <w:pPr>
              <w:spacing w:after="0"/>
              <w:ind w:left="135"/>
              <w:rPr>
                <w:sz w:val="28"/>
                <w:szCs w:val="28"/>
                <w:lang w:val="ru-RU"/>
              </w:rPr>
            </w:pPr>
            <w:r w:rsidRPr="00A32D90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Повторение основных понятий </w:t>
            </w:r>
            <w:r w:rsidRPr="00A32D90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lastRenderedPageBreak/>
              <w:t>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41617" w:rsidRDefault="00415051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A32D90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41617" w:rsidRDefault="00741617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41617" w:rsidRDefault="00741617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41617" w:rsidRDefault="00741617">
            <w:pPr>
              <w:spacing w:after="0"/>
              <w:ind w:left="135"/>
              <w:rPr>
                <w:sz w:val="28"/>
                <w:szCs w:val="28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41617" w:rsidRPr="00A32D90" w:rsidRDefault="00415051">
            <w:pPr>
              <w:spacing w:after="0"/>
              <w:ind w:left="135"/>
              <w:rPr>
                <w:sz w:val="28"/>
                <w:szCs w:val="28"/>
                <w:lang w:val="ru-RU"/>
              </w:rPr>
            </w:pPr>
            <w:r w:rsidRPr="00A32D90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a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32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a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c</w:t>
              </w:r>
            </w:hyperlink>
          </w:p>
        </w:tc>
      </w:tr>
      <w:tr w:rsidR="00741617" w:rsidRPr="00A32D90">
        <w:trPr>
          <w:trHeight w:val="144"/>
          <w:tblCellSpacing w:w="0" w:type="dxa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41617" w:rsidRDefault="00415051">
            <w:pPr>
              <w:spacing w:after="0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153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41617" w:rsidRPr="00A32D90" w:rsidRDefault="00415051">
            <w:pPr>
              <w:spacing w:after="0"/>
              <w:ind w:left="135"/>
              <w:rPr>
                <w:sz w:val="28"/>
                <w:szCs w:val="28"/>
                <w:lang w:val="ru-RU"/>
              </w:rPr>
            </w:pPr>
            <w:r w:rsidRPr="00A32D90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41617" w:rsidRDefault="00415051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A32D90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41617" w:rsidRDefault="00741617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41617" w:rsidRDefault="00741617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41617" w:rsidRDefault="00741617">
            <w:pPr>
              <w:spacing w:after="0"/>
              <w:ind w:left="135"/>
              <w:rPr>
                <w:sz w:val="28"/>
                <w:szCs w:val="28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41617" w:rsidRPr="00A32D90" w:rsidRDefault="00415051">
            <w:pPr>
              <w:spacing w:after="0"/>
              <w:ind w:left="135"/>
              <w:rPr>
                <w:sz w:val="28"/>
                <w:szCs w:val="28"/>
                <w:lang w:val="ru-RU"/>
              </w:rPr>
            </w:pPr>
            <w:r w:rsidRPr="00A32D90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a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32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bd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2</w:t>
              </w:r>
            </w:hyperlink>
          </w:p>
        </w:tc>
      </w:tr>
      <w:tr w:rsidR="00741617" w:rsidRPr="00A32D90">
        <w:trPr>
          <w:trHeight w:val="144"/>
          <w:tblCellSpacing w:w="0" w:type="dxa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41617" w:rsidRDefault="00415051">
            <w:pPr>
              <w:spacing w:after="0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154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41617" w:rsidRPr="00A32D90" w:rsidRDefault="00415051">
            <w:pPr>
              <w:spacing w:after="0"/>
              <w:ind w:left="135"/>
              <w:rPr>
                <w:sz w:val="28"/>
                <w:szCs w:val="28"/>
                <w:lang w:val="ru-RU"/>
              </w:rPr>
            </w:pPr>
            <w:r w:rsidRPr="00A32D90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41617" w:rsidRDefault="00415051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A32D90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41617" w:rsidRDefault="00741617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41617" w:rsidRDefault="00741617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41617" w:rsidRDefault="00741617">
            <w:pPr>
              <w:spacing w:after="0"/>
              <w:ind w:left="135"/>
              <w:rPr>
                <w:sz w:val="28"/>
                <w:szCs w:val="28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41617" w:rsidRPr="00A32D90" w:rsidRDefault="00415051">
            <w:pPr>
              <w:spacing w:after="0"/>
              <w:ind w:left="135"/>
              <w:rPr>
                <w:sz w:val="28"/>
                <w:szCs w:val="28"/>
                <w:lang w:val="ru-RU"/>
              </w:rPr>
            </w:pPr>
            <w:r w:rsidRPr="00A32D90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a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3312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c</w:t>
              </w:r>
            </w:hyperlink>
          </w:p>
        </w:tc>
      </w:tr>
      <w:tr w:rsidR="00741617" w:rsidRPr="00A32D90">
        <w:trPr>
          <w:trHeight w:val="144"/>
          <w:tblCellSpacing w:w="0" w:type="dxa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41617" w:rsidRDefault="00415051">
            <w:pPr>
              <w:spacing w:after="0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155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41617" w:rsidRPr="00A32D90" w:rsidRDefault="00415051">
            <w:pPr>
              <w:spacing w:after="0"/>
              <w:ind w:left="135"/>
              <w:rPr>
                <w:sz w:val="28"/>
                <w:szCs w:val="28"/>
                <w:lang w:val="ru-RU"/>
              </w:rPr>
            </w:pPr>
            <w:r w:rsidRPr="00A32D90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Повторение основных понятий и методов курсов 5 и 6 классов, обобщение и </w:t>
            </w:r>
            <w:r w:rsidRPr="00A32D90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lastRenderedPageBreak/>
              <w:t>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41617" w:rsidRDefault="00415051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A32D90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41617" w:rsidRDefault="00741617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41617" w:rsidRDefault="00741617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41617" w:rsidRDefault="00741617">
            <w:pPr>
              <w:spacing w:after="0"/>
              <w:ind w:left="135"/>
              <w:rPr>
                <w:sz w:val="28"/>
                <w:szCs w:val="28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41617" w:rsidRPr="00A32D90" w:rsidRDefault="00415051">
            <w:pPr>
              <w:spacing w:after="0"/>
              <w:ind w:left="135"/>
              <w:rPr>
                <w:sz w:val="28"/>
                <w:szCs w:val="28"/>
                <w:lang w:val="ru-RU"/>
              </w:rPr>
            </w:pPr>
            <w:r w:rsidRPr="00A32D90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a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33352</w:t>
              </w:r>
            </w:hyperlink>
          </w:p>
        </w:tc>
      </w:tr>
      <w:tr w:rsidR="00741617" w:rsidRPr="00A32D90">
        <w:trPr>
          <w:trHeight w:val="144"/>
          <w:tblCellSpacing w:w="0" w:type="dxa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41617" w:rsidRDefault="00415051">
            <w:pPr>
              <w:spacing w:after="0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156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41617" w:rsidRPr="00A32D90" w:rsidRDefault="00415051">
            <w:pPr>
              <w:spacing w:after="0"/>
              <w:ind w:left="135"/>
              <w:rPr>
                <w:sz w:val="28"/>
                <w:szCs w:val="28"/>
                <w:lang w:val="ru-RU"/>
              </w:rPr>
            </w:pPr>
            <w:r w:rsidRPr="00A32D90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41617" w:rsidRDefault="00415051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A32D90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41617" w:rsidRDefault="00741617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41617" w:rsidRDefault="00741617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41617" w:rsidRDefault="00741617">
            <w:pPr>
              <w:spacing w:after="0"/>
              <w:ind w:left="135"/>
              <w:rPr>
                <w:sz w:val="28"/>
                <w:szCs w:val="28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41617" w:rsidRPr="00A32D90" w:rsidRDefault="00415051">
            <w:pPr>
              <w:spacing w:after="0"/>
              <w:ind w:left="135"/>
              <w:rPr>
                <w:sz w:val="28"/>
                <w:szCs w:val="28"/>
                <w:lang w:val="ru-RU"/>
              </w:rPr>
            </w:pPr>
            <w:r w:rsidRPr="00A32D90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a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33596</w:t>
              </w:r>
            </w:hyperlink>
          </w:p>
        </w:tc>
      </w:tr>
      <w:tr w:rsidR="00741617" w:rsidRPr="00A32D90">
        <w:trPr>
          <w:trHeight w:val="144"/>
          <w:tblCellSpacing w:w="0" w:type="dxa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41617" w:rsidRDefault="00415051">
            <w:pPr>
              <w:spacing w:after="0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157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41617" w:rsidRPr="00A32D90" w:rsidRDefault="00415051">
            <w:pPr>
              <w:spacing w:after="0"/>
              <w:ind w:left="135"/>
              <w:rPr>
                <w:sz w:val="28"/>
                <w:szCs w:val="28"/>
                <w:lang w:val="ru-RU"/>
              </w:rPr>
            </w:pPr>
            <w:r w:rsidRPr="00A32D90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41617" w:rsidRDefault="00415051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A32D90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41617" w:rsidRDefault="00741617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41617" w:rsidRDefault="00741617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41617" w:rsidRDefault="00741617">
            <w:pPr>
              <w:spacing w:after="0"/>
              <w:ind w:left="135"/>
              <w:rPr>
                <w:sz w:val="28"/>
                <w:szCs w:val="28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41617" w:rsidRPr="00A32D90" w:rsidRDefault="00415051">
            <w:pPr>
              <w:spacing w:after="0"/>
              <w:ind w:left="135"/>
              <w:rPr>
                <w:sz w:val="28"/>
                <w:szCs w:val="28"/>
                <w:lang w:val="ru-RU"/>
              </w:rPr>
            </w:pPr>
            <w:r w:rsidRPr="00A32D90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a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33780</w:t>
              </w:r>
            </w:hyperlink>
          </w:p>
        </w:tc>
      </w:tr>
      <w:tr w:rsidR="00741617" w:rsidRPr="00A32D90">
        <w:trPr>
          <w:trHeight w:val="144"/>
          <w:tblCellSpacing w:w="0" w:type="dxa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41617" w:rsidRDefault="00415051">
            <w:pPr>
              <w:spacing w:after="0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158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41617" w:rsidRPr="00A32D90" w:rsidRDefault="00415051">
            <w:pPr>
              <w:spacing w:after="0"/>
              <w:ind w:left="135"/>
              <w:rPr>
                <w:sz w:val="28"/>
                <w:szCs w:val="28"/>
                <w:lang w:val="ru-RU"/>
              </w:rPr>
            </w:pPr>
            <w:r w:rsidRPr="00A32D90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41617" w:rsidRDefault="00415051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A32D90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41617" w:rsidRDefault="00741617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41617" w:rsidRDefault="00741617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41617" w:rsidRDefault="00741617">
            <w:pPr>
              <w:spacing w:after="0"/>
              <w:ind w:left="135"/>
              <w:rPr>
                <w:sz w:val="28"/>
                <w:szCs w:val="28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41617" w:rsidRPr="00A32D90" w:rsidRDefault="00415051">
            <w:pPr>
              <w:spacing w:after="0"/>
              <w:ind w:left="135"/>
              <w:rPr>
                <w:sz w:val="28"/>
                <w:szCs w:val="28"/>
                <w:lang w:val="ru-RU"/>
              </w:rPr>
            </w:pPr>
            <w:r w:rsidRPr="00A32D90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a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338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b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6</w:t>
              </w:r>
            </w:hyperlink>
          </w:p>
        </w:tc>
      </w:tr>
      <w:tr w:rsidR="00741617" w:rsidRPr="00A32D90">
        <w:trPr>
          <w:trHeight w:val="144"/>
          <w:tblCellSpacing w:w="0" w:type="dxa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41617" w:rsidRDefault="00415051">
            <w:pPr>
              <w:spacing w:after="0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159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41617" w:rsidRPr="00A32D90" w:rsidRDefault="00415051">
            <w:pPr>
              <w:spacing w:after="0"/>
              <w:ind w:left="135"/>
              <w:rPr>
                <w:sz w:val="28"/>
                <w:szCs w:val="28"/>
                <w:lang w:val="ru-RU"/>
              </w:rPr>
            </w:pPr>
            <w:r w:rsidRPr="00A32D90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Повторение основных понятий </w:t>
            </w:r>
            <w:r w:rsidRPr="00A32D90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lastRenderedPageBreak/>
              <w:t>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41617" w:rsidRDefault="00415051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A32D90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41617" w:rsidRDefault="00741617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41617" w:rsidRDefault="00741617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41617" w:rsidRDefault="00741617">
            <w:pPr>
              <w:spacing w:after="0"/>
              <w:ind w:left="135"/>
              <w:rPr>
                <w:sz w:val="28"/>
                <w:szCs w:val="28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41617" w:rsidRPr="00A32D90" w:rsidRDefault="00415051">
            <w:pPr>
              <w:spacing w:after="0"/>
              <w:ind w:left="135"/>
              <w:rPr>
                <w:sz w:val="28"/>
                <w:szCs w:val="28"/>
                <w:lang w:val="ru-RU"/>
              </w:rPr>
            </w:pPr>
            <w:r w:rsidRPr="00A32D90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a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339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ce</w:t>
              </w:r>
            </w:hyperlink>
          </w:p>
        </w:tc>
      </w:tr>
      <w:tr w:rsidR="00741617" w:rsidRPr="00A32D90">
        <w:trPr>
          <w:trHeight w:val="144"/>
          <w:tblCellSpacing w:w="0" w:type="dxa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41617" w:rsidRDefault="00415051">
            <w:pPr>
              <w:spacing w:after="0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160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41617" w:rsidRPr="00A32D90" w:rsidRDefault="00415051">
            <w:pPr>
              <w:spacing w:after="0"/>
              <w:ind w:left="135"/>
              <w:rPr>
                <w:sz w:val="28"/>
                <w:szCs w:val="28"/>
                <w:lang w:val="ru-RU"/>
              </w:rPr>
            </w:pPr>
            <w:r w:rsidRPr="00A32D90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41617" w:rsidRDefault="00415051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A32D90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41617" w:rsidRDefault="00741617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41617" w:rsidRDefault="00741617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41617" w:rsidRDefault="00741617">
            <w:pPr>
              <w:spacing w:after="0"/>
              <w:ind w:left="135"/>
              <w:rPr>
                <w:sz w:val="28"/>
                <w:szCs w:val="28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41617" w:rsidRPr="00A32D90" w:rsidRDefault="00415051">
            <w:pPr>
              <w:spacing w:after="0"/>
              <w:ind w:left="135"/>
              <w:rPr>
                <w:sz w:val="28"/>
                <w:szCs w:val="28"/>
                <w:lang w:val="ru-RU"/>
              </w:rPr>
            </w:pPr>
            <w:r w:rsidRPr="00A32D90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a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33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ad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2</w:t>
              </w:r>
            </w:hyperlink>
          </w:p>
        </w:tc>
      </w:tr>
      <w:tr w:rsidR="00741617" w:rsidRPr="00A32D90">
        <w:trPr>
          <w:trHeight w:val="144"/>
          <w:tblCellSpacing w:w="0" w:type="dxa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41617" w:rsidRDefault="00415051">
            <w:pPr>
              <w:spacing w:after="0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161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41617" w:rsidRPr="00A32D90" w:rsidRDefault="00415051">
            <w:pPr>
              <w:spacing w:after="0"/>
              <w:ind w:left="135"/>
              <w:rPr>
                <w:sz w:val="28"/>
                <w:szCs w:val="28"/>
                <w:lang w:val="ru-RU"/>
              </w:rPr>
            </w:pPr>
            <w:r w:rsidRPr="00A32D90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41617" w:rsidRDefault="00415051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A32D90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41617" w:rsidRDefault="00741617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41617" w:rsidRDefault="00741617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41617" w:rsidRDefault="00741617">
            <w:pPr>
              <w:spacing w:after="0"/>
              <w:ind w:left="135"/>
              <w:rPr>
                <w:sz w:val="28"/>
                <w:szCs w:val="28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41617" w:rsidRPr="00A32D90" w:rsidRDefault="00415051">
            <w:pPr>
              <w:spacing w:after="0"/>
              <w:ind w:left="135"/>
              <w:rPr>
                <w:sz w:val="28"/>
                <w:szCs w:val="28"/>
                <w:lang w:val="ru-RU"/>
              </w:rPr>
            </w:pPr>
            <w:r w:rsidRPr="00A32D90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a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33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bd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6</w:t>
              </w:r>
            </w:hyperlink>
          </w:p>
        </w:tc>
      </w:tr>
      <w:tr w:rsidR="00741617" w:rsidRPr="00A32D90">
        <w:trPr>
          <w:trHeight w:val="144"/>
          <w:tblCellSpacing w:w="0" w:type="dxa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41617" w:rsidRDefault="00415051">
            <w:pPr>
              <w:spacing w:after="0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162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41617" w:rsidRPr="00A32D90" w:rsidRDefault="00415051">
            <w:pPr>
              <w:spacing w:after="0"/>
              <w:ind w:left="135"/>
              <w:rPr>
                <w:sz w:val="28"/>
                <w:szCs w:val="28"/>
                <w:lang w:val="ru-RU"/>
              </w:rPr>
            </w:pPr>
            <w:r w:rsidRPr="00A32D90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Повторение основных понятий и методов курсов 5 и 6 классов, обобщение и </w:t>
            </w:r>
            <w:r w:rsidRPr="00A32D90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lastRenderedPageBreak/>
              <w:t>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41617" w:rsidRDefault="00415051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A32D90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41617" w:rsidRDefault="00741617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41617" w:rsidRDefault="00741617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41617" w:rsidRDefault="00741617">
            <w:pPr>
              <w:spacing w:after="0"/>
              <w:ind w:left="135"/>
              <w:rPr>
                <w:sz w:val="28"/>
                <w:szCs w:val="28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41617" w:rsidRPr="00A32D90" w:rsidRDefault="00415051">
            <w:pPr>
              <w:spacing w:after="0"/>
              <w:ind w:left="135"/>
              <w:rPr>
                <w:sz w:val="28"/>
                <w:szCs w:val="28"/>
                <w:lang w:val="ru-RU"/>
              </w:rPr>
            </w:pPr>
            <w:r w:rsidRPr="00A32D90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a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33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46</w:t>
              </w:r>
            </w:hyperlink>
          </w:p>
        </w:tc>
      </w:tr>
      <w:tr w:rsidR="00741617" w:rsidRPr="00A32D90">
        <w:trPr>
          <w:trHeight w:val="144"/>
          <w:tblCellSpacing w:w="0" w:type="dxa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41617" w:rsidRDefault="00415051">
            <w:pPr>
              <w:spacing w:after="0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163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41617" w:rsidRPr="00A32D90" w:rsidRDefault="00415051">
            <w:pPr>
              <w:spacing w:after="0"/>
              <w:ind w:left="135"/>
              <w:rPr>
                <w:sz w:val="28"/>
                <w:szCs w:val="28"/>
                <w:lang w:val="ru-RU"/>
              </w:rPr>
            </w:pPr>
            <w:r w:rsidRPr="00A32D90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41617" w:rsidRDefault="00415051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A32D90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41617" w:rsidRDefault="00741617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41617" w:rsidRDefault="00741617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41617" w:rsidRDefault="00741617">
            <w:pPr>
              <w:spacing w:after="0"/>
              <w:ind w:left="135"/>
              <w:rPr>
                <w:sz w:val="28"/>
                <w:szCs w:val="28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41617" w:rsidRPr="00A32D90" w:rsidRDefault="00415051">
            <w:pPr>
              <w:spacing w:after="0"/>
              <w:ind w:left="135"/>
              <w:rPr>
                <w:sz w:val="28"/>
                <w:szCs w:val="28"/>
                <w:lang w:val="ru-RU"/>
              </w:rPr>
            </w:pPr>
            <w:r w:rsidRPr="00A32D90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a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340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b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8</w:t>
              </w:r>
            </w:hyperlink>
          </w:p>
        </w:tc>
      </w:tr>
      <w:tr w:rsidR="00741617" w:rsidRPr="00A32D90">
        <w:trPr>
          <w:trHeight w:val="144"/>
          <w:tblCellSpacing w:w="0" w:type="dxa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41617" w:rsidRDefault="00415051">
            <w:pPr>
              <w:spacing w:after="0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164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41617" w:rsidRPr="00A32D90" w:rsidRDefault="00415051">
            <w:pPr>
              <w:spacing w:after="0"/>
              <w:ind w:left="135"/>
              <w:rPr>
                <w:sz w:val="28"/>
                <w:szCs w:val="28"/>
                <w:lang w:val="ru-RU"/>
              </w:rPr>
            </w:pPr>
            <w:r w:rsidRPr="00A32D90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41617" w:rsidRDefault="00415051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A32D90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41617" w:rsidRDefault="00741617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41617" w:rsidRDefault="00741617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41617" w:rsidRDefault="00741617">
            <w:pPr>
              <w:spacing w:after="0"/>
              <w:ind w:left="135"/>
              <w:rPr>
                <w:sz w:val="28"/>
                <w:szCs w:val="28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41617" w:rsidRPr="00A32D90" w:rsidRDefault="00415051">
            <w:pPr>
              <w:spacing w:after="0"/>
              <w:ind w:left="135"/>
              <w:rPr>
                <w:sz w:val="28"/>
                <w:szCs w:val="28"/>
                <w:lang w:val="ru-RU"/>
              </w:rPr>
            </w:pPr>
            <w:r w:rsidRPr="00A32D90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a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3420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c</w:t>
              </w:r>
            </w:hyperlink>
          </w:p>
        </w:tc>
      </w:tr>
      <w:tr w:rsidR="00741617" w:rsidRPr="00A32D90">
        <w:trPr>
          <w:trHeight w:val="144"/>
          <w:tblCellSpacing w:w="0" w:type="dxa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41617" w:rsidRDefault="00415051">
            <w:pPr>
              <w:spacing w:after="0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165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41617" w:rsidRPr="00A32D90" w:rsidRDefault="00415051">
            <w:pPr>
              <w:spacing w:after="0"/>
              <w:ind w:left="135"/>
              <w:rPr>
                <w:sz w:val="28"/>
                <w:szCs w:val="28"/>
                <w:lang w:val="ru-RU"/>
              </w:rPr>
            </w:pPr>
            <w:r w:rsidRPr="00A32D90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41617" w:rsidRDefault="00415051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A32D90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41617" w:rsidRDefault="00741617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41617" w:rsidRDefault="00741617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41617" w:rsidRDefault="00741617">
            <w:pPr>
              <w:spacing w:after="0"/>
              <w:ind w:left="135"/>
              <w:rPr>
                <w:sz w:val="28"/>
                <w:szCs w:val="28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41617" w:rsidRPr="00A32D90" w:rsidRDefault="00415051">
            <w:pPr>
              <w:spacing w:after="0"/>
              <w:ind w:left="135"/>
              <w:rPr>
                <w:sz w:val="28"/>
                <w:szCs w:val="28"/>
                <w:lang w:val="ru-RU"/>
              </w:rPr>
            </w:pPr>
            <w:r w:rsidRPr="00A32D90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a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3432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e</w:t>
              </w:r>
            </w:hyperlink>
          </w:p>
        </w:tc>
      </w:tr>
      <w:tr w:rsidR="00741617" w:rsidRPr="00A32D90">
        <w:trPr>
          <w:trHeight w:val="144"/>
          <w:tblCellSpacing w:w="0" w:type="dxa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41617" w:rsidRDefault="00415051">
            <w:pPr>
              <w:spacing w:after="0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166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41617" w:rsidRPr="00A32D90" w:rsidRDefault="00415051">
            <w:pPr>
              <w:spacing w:after="0"/>
              <w:ind w:left="135"/>
              <w:rPr>
                <w:sz w:val="28"/>
                <w:szCs w:val="28"/>
                <w:lang w:val="ru-RU"/>
              </w:rPr>
            </w:pPr>
            <w:r w:rsidRPr="00A32D90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Повторение основных понятий </w:t>
            </w:r>
            <w:r w:rsidRPr="00A32D90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lastRenderedPageBreak/>
              <w:t>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41617" w:rsidRDefault="00415051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A32D90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41617" w:rsidRDefault="00741617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41617" w:rsidRDefault="00741617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41617" w:rsidRDefault="00741617">
            <w:pPr>
              <w:spacing w:after="0"/>
              <w:ind w:left="135"/>
              <w:rPr>
                <w:sz w:val="28"/>
                <w:szCs w:val="28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41617" w:rsidRPr="00A32D90" w:rsidRDefault="00415051">
            <w:pPr>
              <w:spacing w:after="0"/>
              <w:ind w:left="135"/>
              <w:rPr>
                <w:sz w:val="28"/>
                <w:szCs w:val="28"/>
                <w:lang w:val="ru-RU"/>
              </w:rPr>
            </w:pPr>
            <w:r w:rsidRPr="00A32D90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a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34478</w:t>
              </w:r>
            </w:hyperlink>
          </w:p>
        </w:tc>
      </w:tr>
      <w:tr w:rsidR="00741617">
        <w:trPr>
          <w:trHeight w:val="144"/>
          <w:tblCellSpacing w:w="0" w:type="dxa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41617" w:rsidRDefault="00415051">
            <w:pPr>
              <w:spacing w:after="0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167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41617" w:rsidRDefault="00415051">
            <w:pPr>
              <w:spacing w:after="0"/>
              <w:ind w:left="135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Итоговая контрольная работа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41617" w:rsidRDefault="00415051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41617" w:rsidRDefault="00415051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41617" w:rsidRDefault="00741617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41617" w:rsidRDefault="00741617">
            <w:pPr>
              <w:spacing w:after="0"/>
              <w:ind w:left="135"/>
              <w:rPr>
                <w:sz w:val="28"/>
                <w:szCs w:val="28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41617" w:rsidRDefault="00741617">
            <w:pPr>
              <w:spacing w:after="0"/>
              <w:ind w:left="135"/>
              <w:rPr>
                <w:sz w:val="28"/>
                <w:szCs w:val="28"/>
              </w:rPr>
            </w:pPr>
          </w:p>
        </w:tc>
      </w:tr>
      <w:tr w:rsidR="00741617" w:rsidRPr="00A32D90">
        <w:trPr>
          <w:trHeight w:val="144"/>
          <w:tblCellSpacing w:w="0" w:type="dxa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41617" w:rsidRDefault="00415051">
            <w:pPr>
              <w:spacing w:after="0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168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41617" w:rsidRPr="00A32D90" w:rsidRDefault="00415051">
            <w:pPr>
              <w:spacing w:after="0"/>
              <w:ind w:left="135"/>
              <w:rPr>
                <w:sz w:val="28"/>
                <w:szCs w:val="28"/>
                <w:lang w:val="ru-RU"/>
              </w:rPr>
            </w:pPr>
            <w:r w:rsidRPr="00A32D90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41617" w:rsidRDefault="00415051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A32D90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41617" w:rsidRDefault="00741617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41617" w:rsidRDefault="00741617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41617" w:rsidRDefault="00741617">
            <w:pPr>
              <w:spacing w:after="0"/>
              <w:ind w:left="135"/>
              <w:rPr>
                <w:sz w:val="28"/>
                <w:szCs w:val="28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41617" w:rsidRPr="00A32D90" w:rsidRDefault="00415051">
            <w:pPr>
              <w:spacing w:after="0"/>
              <w:ind w:left="135"/>
              <w:rPr>
                <w:sz w:val="28"/>
                <w:szCs w:val="28"/>
                <w:lang w:val="ru-RU"/>
              </w:rPr>
            </w:pPr>
            <w:r w:rsidRPr="00A32D90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a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3482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e</w:t>
              </w:r>
            </w:hyperlink>
          </w:p>
        </w:tc>
      </w:tr>
      <w:tr w:rsidR="00741617" w:rsidRPr="00A32D90">
        <w:trPr>
          <w:trHeight w:val="144"/>
          <w:tblCellSpacing w:w="0" w:type="dxa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41617" w:rsidRDefault="00415051">
            <w:pPr>
              <w:spacing w:after="0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169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41617" w:rsidRPr="00A32D90" w:rsidRDefault="00415051">
            <w:pPr>
              <w:spacing w:after="0"/>
              <w:ind w:left="135"/>
              <w:rPr>
                <w:sz w:val="28"/>
                <w:szCs w:val="28"/>
                <w:lang w:val="ru-RU"/>
              </w:rPr>
            </w:pPr>
            <w:r w:rsidRPr="00A32D90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41617" w:rsidRDefault="00415051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A32D90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41617" w:rsidRDefault="00741617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41617" w:rsidRDefault="00741617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41617" w:rsidRDefault="00741617">
            <w:pPr>
              <w:spacing w:after="0"/>
              <w:ind w:left="135"/>
              <w:rPr>
                <w:sz w:val="28"/>
                <w:szCs w:val="28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41617" w:rsidRPr="00A32D90" w:rsidRDefault="00415051">
            <w:pPr>
              <w:spacing w:after="0"/>
              <w:ind w:left="135"/>
              <w:rPr>
                <w:sz w:val="28"/>
                <w:szCs w:val="28"/>
                <w:lang w:val="ru-RU"/>
              </w:rPr>
            </w:pPr>
            <w:r w:rsidRPr="00A32D90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a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34950</w:t>
              </w:r>
            </w:hyperlink>
          </w:p>
        </w:tc>
      </w:tr>
      <w:tr w:rsidR="00741617" w:rsidRPr="00A32D90">
        <w:trPr>
          <w:trHeight w:val="144"/>
          <w:tblCellSpacing w:w="0" w:type="dxa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741617" w:rsidRDefault="00415051">
            <w:pPr>
              <w:spacing w:after="0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170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41617" w:rsidRPr="00A32D90" w:rsidRDefault="00415051">
            <w:pPr>
              <w:spacing w:after="0"/>
              <w:ind w:left="135"/>
              <w:rPr>
                <w:sz w:val="28"/>
                <w:szCs w:val="28"/>
                <w:lang w:val="ru-RU"/>
              </w:rPr>
            </w:pPr>
            <w:r w:rsidRPr="00A32D90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Повторение основных понятий и методов курсов 5 и 6 классов, </w:t>
            </w:r>
            <w:r w:rsidRPr="00A32D90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lastRenderedPageBreak/>
              <w:t>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41617" w:rsidRDefault="00415051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A32D90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41617" w:rsidRDefault="00741617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41617" w:rsidRDefault="00741617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41617" w:rsidRDefault="00741617">
            <w:pPr>
              <w:spacing w:after="0"/>
              <w:ind w:left="135"/>
              <w:rPr>
                <w:sz w:val="28"/>
                <w:szCs w:val="28"/>
              </w:rPr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741617" w:rsidRPr="00A32D90" w:rsidRDefault="00415051">
            <w:pPr>
              <w:spacing w:after="0"/>
              <w:ind w:left="135"/>
              <w:rPr>
                <w:sz w:val="28"/>
                <w:szCs w:val="28"/>
                <w:lang w:val="ru-RU"/>
              </w:rPr>
            </w:pPr>
            <w:r w:rsidRPr="00A32D90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a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34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d</w:t>
              </w:r>
              <w:r w:rsidRPr="00A32D90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e</w:t>
              </w:r>
            </w:hyperlink>
          </w:p>
        </w:tc>
      </w:tr>
      <w:tr w:rsidR="00741617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41617" w:rsidRPr="00A32D90" w:rsidRDefault="00415051">
            <w:pPr>
              <w:spacing w:after="0"/>
              <w:ind w:left="135"/>
              <w:rPr>
                <w:sz w:val="28"/>
                <w:szCs w:val="28"/>
                <w:lang w:val="ru-RU"/>
              </w:rPr>
            </w:pPr>
            <w:r w:rsidRPr="00A32D90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ОБЩЕЕ КОЛИЧЕСТВО ЧАСОВ ПО ПРОГРАММЕ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741617" w:rsidRDefault="00415051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A32D90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170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41617" w:rsidRDefault="00415051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5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741617" w:rsidRDefault="00415051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5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41617" w:rsidRDefault="00741617">
            <w:pPr>
              <w:rPr>
                <w:sz w:val="28"/>
                <w:szCs w:val="28"/>
              </w:rPr>
            </w:pPr>
          </w:p>
        </w:tc>
      </w:tr>
    </w:tbl>
    <w:p w:rsidR="00741617" w:rsidRDefault="00741617">
      <w:pPr>
        <w:rPr>
          <w:sz w:val="28"/>
          <w:szCs w:val="28"/>
        </w:rPr>
        <w:sectPr w:rsidR="00741617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19" w:name="block-3390685"/>
    </w:p>
    <w:p w:rsidR="00741617" w:rsidRPr="00A32D90" w:rsidRDefault="00415051">
      <w:pPr>
        <w:spacing w:after="0"/>
        <w:ind w:left="120"/>
        <w:rPr>
          <w:sz w:val="28"/>
          <w:szCs w:val="28"/>
          <w:lang w:val="ru-RU"/>
        </w:rPr>
      </w:pPr>
      <w:bookmarkStart w:id="20" w:name="block-3390691"/>
      <w:bookmarkEnd w:id="19"/>
      <w:r w:rsidRPr="00A32D90">
        <w:rPr>
          <w:rFonts w:ascii="Times New Roman" w:hAnsi="Times New Roman"/>
          <w:b/>
          <w:color w:val="000000"/>
          <w:sz w:val="28"/>
          <w:szCs w:val="28"/>
          <w:lang w:val="ru-RU"/>
        </w:rPr>
        <w:lastRenderedPageBreak/>
        <w:t>УЧЕБНО-МЕТОДИЧЕСКОЕ ОБЕСПЕЧЕНИЕ ОБРАЗОВАТЕЛЬНОГО ПРОЦЕССА</w:t>
      </w:r>
    </w:p>
    <w:p w:rsidR="00741617" w:rsidRPr="00A32D90" w:rsidRDefault="00415051">
      <w:pPr>
        <w:spacing w:after="0" w:line="480" w:lineRule="auto"/>
        <w:ind w:left="120"/>
        <w:rPr>
          <w:sz w:val="28"/>
          <w:szCs w:val="28"/>
          <w:lang w:val="ru-RU"/>
        </w:rPr>
      </w:pPr>
      <w:r w:rsidRPr="00A32D90">
        <w:rPr>
          <w:rFonts w:ascii="Times New Roman" w:hAnsi="Times New Roman"/>
          <w:b/>
          <w:color w:val="000000"/>
          <w:sz w:val="28"/>
          <w:szCs w:val="28"/>
          <w:lang w:val="ru-RU"/>
        </w:rPr>
        <w:t>ОБЯЗАТЕЛЬНЫЕ УЧЕБНЫЕ МАТЕРИАЛЫ ДЛЯ УЧЕНИКА</w:t>
      </w:r>
    </w:p>
    <w:p w:rsidR="00741617" w:rsidRDefault="00415051">
      <w:pPr>
        <w:spacing w:after="0" w:line="480" w:lineRule="auto"/>
        <w:ind w:left="120"/>
        <w:rPr>
          <w:sz w:val="28"/>
          <w:szCs w:val="28"/>
        </w:rPr>
      </w:pPr>
      <w:r w:rsidRPr="00A32D90">
        <w:rPr>
          <w:rFonts w:ascii="Times New Roman" w:hAnsi="Times New Roman"/>
          <w:color w:val="000000"/>
          <w:sz w:val="28"/>
          <w:szCs w:val="28"/>
          <w:lang w:val="ru-RU"/>
        </w:rPr>
        <w:t>​‌• Математика (в 2 частях), 6 класс/ Виленкин Н.Я., Жохов В.И., Чесноков А.С., Александрова Л.А., Шварцбурд С.И., Акционерное общество «Издательство «Просвещение»</w:t>
      </w:r>
      <w:r w:rsidRPr="00A32D90">
        <w:rPr>
          <w:sz w:val="28"/>
          <w:szCs w:val="28"/>
          <w:lang w:val="ru-RU"/>
        </w:rPr>
        <w:br/>
      </w:r>
      <w:r w:rsidRPr="00A32D90">
        <w:rPr>
          <w:rFonts w:ascii="Times New Roman" w:hAnsi="Times New Roman"/>
          <w:color w:val="000000"/>
          <w:sz w:val="28"/>
          <w:szCs w:val="28"/>
          <w:lang w:val="ru-RU"/>
        </w:rPr>
        <w:t xml:space="preserve"> • Математика (в 2 частях), 6 класс/ Виленкин Н.Я., Жохов В.И., Чесноков А.С., Шварцбурд С.И., Общество с ограниченной ответственностью </w:t>
      </w:r>
      <w:r>
        <w:rPr>
          <w:rFonts w:ascii="Times New Roman" w:hAnsi="Times New Roman"/>
          <w:color w:val="000000"/>
          <w:sz w:val="28"/>
          <w:szCs w:val="28"/>
        </w:rPr>
        <w:t>«ИОЦ МНЕМОЗИНА»</w:t>
      </w:r>
      <w:r>
        <w:rPr>
          <w:sz w:val="28"/>
          <w:szCs w:val="28"/>
        </w:rPr>
        <w:br/>
      </w:r>
      <w:bookmarkStart w:id="21" w:name="d7c2c798-9b73-44dc-9a35-b94ca1af2727"/>
      <w:r>
        <w:rPr>
          <w:rFonts w:ascii="Times New Roman" w:hAnsi="Times New Roman"/>
          <w:color w:val="000000"/>
          <w:sz w:val="28"/>
          <w:szCs w:val="28"/>
        </w:rPr>
        <w:t xml:space="preserve"> • Математика: 5-й класс: базовый уровень: учебник: в 2 частях, 5 класс/ Виленкин Н.Я., Жохов В.И., Чесноков А.С. и другие, Акционерное общество «Издательство «Просвещение»</w:t>
      </w:r>
      <w:bookmarkEnd w:id="21"/>
      <w:r>
        <w:rPr>
          <w:rFonts w:ascii="Times New Roman" w:hAnsi="Times New Roman"/>
          <w:color w:val="000000"/>
          <w:sz w:val="28"/>
          <w:szCs w:val="28"/>
        </w:rPr>
        <w:t>‌​</w:t>
      </w:r>
    </w:p>
    <w:p w:rsidR="00741617" w:rsidRPr="00A32D90" w:rsidRDefault="00415051">
      <w:pPr>
        <w:spacing w:after="0" w:line="480" w:lineRule="auto"/>
        <w:ind w:left="120"/>
        <w:rPr>
          <w:sz w:val="28"/>
          <w:szCs w:val="28"/>
          <w:lang w:val="ru-RU"/>
        </w:rPr>
      </w:pPr>
      <w:r w:rsidRPr="00A32D90">
        <w:rPr>
          <w:rFonts w:ascii="Times New Roman" w:hAnsi="Times New Roman"/>
          <w:color w:val="000000"/>
          <w:sz w:val="28"/>
          <w:szCs w:val="28"/>
          <w:lang w:val="ru-RU"/>
        </w:rPr>
        <w:t>​‌‌</w:t>
      </w:r>
    </w:p>
    <w:p w:rsidR="00741617" w:rsidRPr="00A32D90" w:rsidRDefault="00415051">
      <w:pPr>
        <w:spacing w:after="0"/>
        <w:ind w:left="120"/>
        <w:rPr>
          <w:sz w:val="28"/>
          <w:szCs w:val="28"/>
          <w:lang w:val="ru-RU"/>
        </w:rPr>
      </w:pPr>
      <w:r w:rsidRPr="00A32D90">
        <w:rPr>
          <w:rFonts w:ascii="Times New Roman" w:hAnsi="Times New Roman"/>
          <w:color w:val="000000"/>
          <w:sz w:val="28"/>
          <w:szCs w:val="28"/>
          <w:lang w:val="ru-RU"/>
        </w:rPr>
        <w:t>​</w:t>
      </w:r>
    </w:p>
    <w:p w:rsidR="00741617" w:rsidRPr="00A32D90" w:rsidRDefault="00415051">
      <w:pPr>
        <w:spacing w:after="0" w:line="480" w:lineRule="auto"/>
        <w:ind w:left="120"/>
        <w:rPr>
          <w:sz w:val="28"/>
          <w:szCs w:val="28"/>
          <w:lang w:val="ru-RU"/>
        </w:rPr>
      </w:pPr>
      <w:r w:rsidRPr="00A32D90">
        <w:rPr>
          <w:rFonts w:ascii="Times New Roman" w:hAnsi="Times New Roman"/>
          <w:b/>
          <w:color w:val="000000"/>
          <w:sz w:val="28"/>
          <w:szCs w:val="28"/>
          <w:lang w:val="ru-RU"/>
        </w:rPr>
        <w:t>МЕТОДИЧЕСКИЕ МАТЕРИАЛЫ ДЛЯ УЧИТЕЛЯ</w:t>
      </w:r>
    </w:p>
    <w:p w:rsidR="00741617" w:rsidRPr="00A32D90" w:rsidRDefault="00415051">
      <w:pPr>
        <w:spacing w:after="0" w:line="480" w:lineRule="auto"/>
        <w:ind w:left="120"/>
        <w:rPr>
          <w:sz w:val="28"/>
          <w:szCs w:val="28"/>
          <w:lang w:val="ru-RU"/>
        </w:rPr>
      </w:pPr>
      <w:r w:rsidRPr="00A32D90">
        <w:rPr>
          <w:rFonts w:ascii="Times New Roman" w:hAnsi="Times New Roman"/>
          <w:color w:val="000000"/>
          <w:sz w:val="28"/>
          <w:szCs w:val="28"/>
          <w:lang w:val="ru-RU"/>
        </w:rPr>
        <w:t>​‌ 5—6-е классы : базовый уровень : методическое пособие к предметной линии</w:t>
      </w:r>
      <w:r w:rsidRPr="00A32D90">
        <w:rPr>
          <w:sz w:val="28"/>
          <w:szCs w:val="28"/>
          <w:lang w:val="ru-RU"/>
        </w:rPr>
        <w:br/>
      </w:r>
      <w:bookmarkStart w:id="22" w:name="7fc9b897-0499-435d-84f2-5e61bb8bfe4f"/>
      <w:r w:rsidRPr="00A32D90">
        <w:rPr>
          <w:rFonts w:ascii="Times New Roman" w:hAnsi="Times New Roman"/>
          <w:color w:val="000000"/>
          <w:sz w:val="28"/>
          <w:szCs w:val="28"/>
          <w:lang w:val="ru-RU"/>
        </w:rPr>
        <w:t xml:space="preserve"> М34 учебников по математике Н. Я. Виленкина, В. И. Жохова, А. С. Чеснокова и др.</w:t>
      </w:r>
      <w:bookmarkEnd w:id="22"/>
      <w:r w:rsidRPr="00A32D90">
        <w:rPr>
          <w:rFonts w:ascii="Times New Roman" w:hAnsi="Times New Roman"/>
          <w:color w:val="000000"/>
          <w:sz w:val="28"/>
          <w:szCs w:val="28"/>
          <w:lang w:val="ru-RU"/>
        </w:rPr>
        <w:t>‌​</w:t>
      </w:r>
    </w:p>
    <w:p w:rsidR="00741617" w:rsidRPr="00A32D90" w:rsidRDefault="00741617">
      <w:pPr>
        <w:spacing w:after="0"/>
        <w:ind w:left="120"/>
        <w:rPr>
          <w:sz w:val="28"/>
          <w:szCs w:val="28"/>
          <w:lang w:val="ru-RU"/>
        </w:rPr>
      </w:pPr>
    </w:p>
    <w:p w:rsidR="00741617" w:rsidRPr="00A32D90" w:rsidRDefault="00415051">
      <w:pPr>
        <w:spacing w:after="0" w:line="480" w:lineRule="auto"/>
        <w:ind w:left="120"/>
        <w:rPr>
          <w:sz w:val="28"/>
          <w:szCs w:val="28"/>
          <w:lang w:val="ru-RU"/>
        </w:rPr>
      </w:pPr>
      <w:r w:rsidRPr="00A32D90">
        <w:rPr>
          <w:rFonts w:ascii="Times New Roman" w:hAnsi="Times New Roman"/>
          <w:b/>
          <w:color w:val="000000"/>
          <w:sz w:val="28"/>
          <w:szCs w:val="28"/>
          <w:lang w:val="ru-RU"/>
        </w:rPr>
        <w:t>ЦИФРОВЫЕ ОБРАЗОВАТЕЛЬНЫЕ РЕСУРСЫ И РЕСУРСЫ СЕТИ ИНТЕРНЕТ</w:t>
      </w:r>
    </w:p>
    <w:p w:rsidR="00741617" w:rsidRPr="00A32D90" w:rsidRDefault="00415051">
      <w:pPr>
        <w:spacing w:after="0" w:line="480" w:lineRule="auto"/>
        <w:ind w:left="120"/>
        <w:rPr>
          <w:sz w:val="28"/>
          <w:szCs w:val="28"/>
          <w:lang w:val="ru-RU"/>
        </w:rPr>
      </w:pPr>
      <w:r w:rsidRPr="00A32D90">
        <w:rPr>
          <w:rFonts w:ascii="Times New Roman" w:hAnsi="Times New Roman"/>
          <w:color w:val="000000"/>
          <w:sz w:val="28"/>
          <w:szCs w:val="28"/>
          <w:lang w:val="ru-RU"/>
        </w:rPr>
        <w:t>​</w:t>
      </w:r>
      <w:r w:rsidRPr="00A32D90">
        <w:rPr>
          <w:rFonts w:ascii="Times New Roman" w:hAnsi="Times New Roman"/>
          <w:color w:val="333333"/>
          <w:sz w:val="28"/>
          <w:szCs w:val="28"/>
          <w:lang w:val="ru-RU"/>
        </w:rPr>
        <w:t>​‌</w:t>
      </w:r>
      <w:bookmarkStart w:id="23" w:name="f8298865-b615-4fbc-b3b5-26c7aa18d60c"/>
      <w:r>
        <w:rPr>
          <w:rFonts w:ascii="Times New Roman" w:hAnsi="Times New Roman"/>
          <w:color w:val="000000"/>
          <w:sz w:val="28"/>
          <w:szCs w:val="28"/>
        </w:rPr>
        <w:t>https</w:t>
      </w:r>
      <w:r w:rsidRPr="00A32D90">
        <w:rPr>
          <w:rFonts w:ascii="Times New Roman" w:hAnsi="Times New Roman"/>
          <w:color w:val="000000"/>
          <w:sz w:val="28"/>
          <w:szCs w:val="28"/>
          <w:lang w:val="ru-RU"/>
        </w:rPr>
        <w:t>://</w:t>
      </w:r>
      <w:r>
        <w:rPr>
          <w:rFonts w:ascii="Times New Roman" w:hAnsi="Times New Roman"/>
          <w:color w:val="000000"/>
          <w:sz w:val="28"/>
          <w:szCs w:val="28"/>
        </w:rPr>
        <w:t>lesson</w:t>
      </w:r>
      <w:r w:rsidRPr="00A32D90">
        <w:rPr>
          <w:rFonts w:ascii="Times New Roman" w:hAnsi="Times New Roman"/>
          <w:color w:val="000000"/>
          <w:sz w:val="28"/>
          <w:szCs w:val="28"/>
          <w:lang w:val="ru-RU"/>
        </w:rPr>
        <w:t>.</w:t>
      </w:r>
      <w:r>
        <w:rPr>
          <w:rFonts w:ascii="Times New Roman" w:hAnsi="Times New Roman"/>
          <w:color w:val="000000"/>
          <w:sz w:val="28"/>
          <w:szCs w:val="28"/>
        </w:rPr>
        <w:t>edu</w:t>
      </w:r>
      <w:r w:rsidRPr="00A32D90">
        <w:rPr>
          <w:rFonts w:ascii="Times New Roman" w:hAnsi="Times New Roman"/>
          <w:color w:val="000000"/>
          <w:sz w:val="28"/>
          <w:szCs w:val="28"/>
          <w:lang w:val="ru-RU"/>
        </w:rPr>
        <w:t>.</w:t>
      </w:r>
      <w:r>
        <w:rPr>
          <w:rFonts w:ascii="Times New Roman" w:hAnsi="Times New Roman"/>
          <w:color w:val="000000"/>
          <w:sz w:val="28"/>
          <w:szCs w:val="28"/>
        </w:rPr>
        <w:t>ru</w:t>
      </w:r>
      <w:r w:rsidRPr="00A32D90">
        <w:rPr>
          <w:rFonts w:ascii="Times New Roman" w:hAnsi="Times New Roman"/>
          <w:color w:val="000000"/>
          <w:sz w:val="28"/>
          <w:szCs w:val="28"/>
          <w:lang w:val="ru-RU"/>
        </w:rPr>
        <w:t>/</w:t>
      </w:r>
      <w:bookmarkEnd w:id="23"/>
      <w:r w:rsidRPr="00A32D90">
        <w:rPr>
          <w:rFonts w:ascii="Times New Roman" w:hAnsi="Times New Roman"/>
          <w:color w:val="333333"/>
          <w:sz w:val="28"/>
          <w:szCs w:val="28"/>
          <w:lang w:val="ru-RU"/>
        </w:rPr>
        <w:t>‌</w:t>
      </w:r>
      <w:r w:rsidRPr="00A32D90">
        <w:rPr>
          <w:rFonts w:ascii="Times New Roman" w:hAnsi="Times New Roman"/>
          <w:color w:val="000000"/>
          <w:sz w:val="28"/>
          <w:szCs w:val="28"/>
          <w:lang w:val="ru-RU"/>
        </w:rPr>
        <w:t>​</w:t>
      </w:r>
      <w:bookmarkEnd w:id="20"/>
    </w:p>
    <w:sectPr w:rsidR="00741617" w:rsidRPr="00A32D90">
      <w:pgSz w:w="11907" w:h="1683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2563C" w:rsidRDefault="0012563C">
      <w:pPr>
        <w:spacing w:line="240" w:lineRule="auto"/>
      </w:pPr>
      <w:r>
        <w:separator/>
      </w:r>
    </w:p>
  </w:endnote>
  <w:endnote w:type="continuationSeparator" w:id="0">
    <w:p w:rsidR="0012563C" w:rsidRDefault="0012563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2563C" w:rsidRDefault="0012563C">
      <w:pPr>
        <w:spacing w:after="0"/>
      </w:pPr>
      <w:r>
        <w:separator/>
      </w:r>
    </w:p>
  </w:footnote>
  <w:footnote w:type="continuationSeparator" w:id="0">
    <w:p w:rsidR="0012563C" w:rsidRDefault="0012563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B5E306ED"/>
    <w:multiLevelType w:val="singleLevel"/>
    <w:tmpl w:val="B5E306ED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</w:abstractNum>
  <w:abstractNum w:abstractNumId="1" w15:restartNumberingAfterBreak="0">
    <w:nsid w:val="BF205925"/>
    <w:multiLevelType w:val="singleLevel"/>
    <w:tmpl w:val="BF205925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</w:abstractNum>
  <w:abstractNum w:abstractNumId="2" w15:restartNumberingAfterBreak="0">
    <w:nsid w:val="CF092B84"/>
    <w:multiLevelType w:val="singleLevel"/>
    <w:tmpl w:val="CF092B84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</w:abstractNum>
  <w:abstractNum w:abstractNumId="3" w15:restartNumberingAfterBreak="0">
    <w:nsid w:val="0053208E"/>
    <w:multiLevelType w:val="singleLevel"/>
    <w:tmpl w:val="0053208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</w:abstractNum>
  <w:abstractNum w:abstractNumId="4" w15:restartNumberingAfterBreak="0">
    <w:nsid w:val="03D62ECE"/>
    <w:multiLevelType w:val="singleLevel"/>
    <w:tmpl w:val="03D62ECE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</w:abstractNum>
  <w:abstractNum w:abstractNumId="5" w15:restartNumberingAfterBreak="0">
    <w:nsid w:val="25B654F3"/>
    <w:multiLevelType w:val="singleLevel"/>
    <w:tmpl w:val="25B654F3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</w:abstractNum>
  <w:abstractNum w:abstractNumId="6" w15:restartNumberingAfterBreak="0">
    <w:nsid w:val="59ADCABA"/>
    <w:multiLevelType w:val="singleLevel"/>
    <w:tmpl w:val="59ADCABA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</w:abstractNum>
  <w:num w:numId="1">
    <w:abstractNumId w:val="3"/>
  </w:num>
  <w:num w:numId="2">
    <w:abstractNumId w:val="2"/>
  </w:num>
  <w:num w:numId="3">
    <w:abstractNumId w:val="6"/>
  </w:num>
  <w:num w:numId="4">
    <w:abstractNumId w:val="1"/>
  </w:num>
  <w:num w:numId="5">
    <w:abstractNumId w:val="0"/>
  </w:num>
  <w:num w:numId="6">
    <w:abstractNumId w:val="4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defaultTabStop w:val="708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1617"/>
    <w:rsid w:val="0012563C"/>
    <w:rsid w:val="00415051"/>
    <w:rsid w:val="00741617"/>
    <w:rsid w:val="007C55C2"/>
    <w:rsid w:val="00A32D90"/>
    <w:rsid w:val="331E2FD5"/>
    <w:rsid w:val="5D1A07CA"/>
    <w:rsid w:val="63015E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96E2B2A-93C0-4C5E-8BDB-4D2D015C5C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unhideWhenUsed="1" w:qFormat="1"/>
    <w:lsdException w:name="heading 3" w:uiPriority="9" w:unhideWhenUsed="1" w:qFormat="1"/>
    <w:lsdException w:name="heading 4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Pr>
      <w:i/>
      <w:iCs/>
    </w:rPr>
  </w:style>
  <w:style w:type="character" w:styleId="a4">
    <w:name w:val="Hyperlink"/>
    <w:basedOn w:val="a0"/>
    <w:uiPriority w:val="99"/>
    <w:unhideWhenUsed/>
    <w:rPr>
      <w:color w:val="0000FF" w:themeColor="hyperlink"/>
      <w:u w:val="single"/>
    </w:rPr>
  </w:style>
  <w:style w:type="paragraph" w:styleId="a5">
    <w:name w:val="Normal Indent"/>
    <w:basedOn w:val="a"/>
    <w:uiPriority w:val="99"/>
    <w:unhideWhenUsed/>
    <w:pPr>
      <w:ind w:left="720"/>
    </w:pPr>
  </w:style>
  <w:style w:type="paragraph" w:styleId="a6">
    <w:name w:val="caption"/>
    <w:basedOn w:val="a"/>
    <w:next w:val="a"/>
    <w:uiPriority w:val="35"/>
    <w:semiHidden/>
    <w:unhideWhenUsed/>
    <w:qFormat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tabs>
        <w:tab w:val="center" w:pos="4680"/>
        <w:tab w:val="right" w:pos="9360"/>
      </w:tabs>
    </w:pPr>
  </w:style>
  <w:style w:type="paragraph" w:styleId="a9">
    <w:name w:val="Title"/>
    <w:basedOn w:val="a"/>
    <w:next w:val="a"/>
    <w:link w:val="aa"/>
    <w:uiPriority w:val="10"/>
    <w:qFormat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b">
    <w:name w:val="Subtitle"/>
    <w:basedOn w:val="a"/>
    <w:next w:val="a"/>
    <w:link w:val="ac"/>
    <w:uiPriority w:val="11"/>
    <w:qFormat/>
    <w:p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table" w:styleId="ad">
    <w:name w:val="Table Grid"/>
    <w:basedOn w:val="a1"/>
    <w:uiPriority w:val="59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8">
    <w:name w:val="Верхний колонтитул Знак"/>
    <w:basedOn w:val="a0"/>
    <w:link w:val="a7"/>
    <w:uiPriority w:val="99"/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ac">
    <w:name w:val="Подзаголовок Знак"/>
    <w:basedOn w:val="a0"/>
    <w:link w:val="ab"/>
    <w:uiPriority w:val="1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a">
    <w:name w:val="Заголовок Знак"/>
    <w:basedOn w:val="a0"/>
    <w:link w:val="a9"/>
    <w:uiPriority w:val="1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f2a22a3e" TargetMode="External"/><Relationship Id="rId117" Type="http://schemas.openxmlformats.org/officeDocument/2006/relationships/hyperlink" Target="https://m.edsoo.ru/f2a319c6" TargetMode="External"/><Relationship Id="rId21" Type="http://schemas.openxmlformats.org/officeDocument/2006/relationships/hyperlink" Target="https://m.edsoo.ru/f2a216de" TargetMode="External"/><Relationship Id="rId42" Type="http://schemas.openxmlformats.org/officeDocument/2006/relationships/hyperlink" Target="https://m.edsoo.ru/f2a24776" TargetMode="External"/><Relationship Id="rId47" Type="http://schemas.openxmlformats.org/officeDocument/2006/relationships/hyperlink" Target="https://m.edsoo.ru/f2a26ab2" TargetMode="External"/><Relationship Id="rId63" Type="http://schemas.openxmlformats.org/officeDocument/2006/relationships/hyperlink" Target="https://m.edsoo.ru/f2a29064" TargetMode="External"/><Relationship Id="rId68" Type="http://schemas.openxmlformats.org/officeDocument/2006/relationships/hyperlink" Target="https://m.edsoo.ru/f2a29a46" TargetMode="External"/><Relationship Id="rId84" Type="http://schemas.openxmlformats.org/officeDocument/2006/relationships/hyperlink" Target="https://m.edsoo.ru/f2a2a2f2" TargetMode="External"/><Relationship Id="rId89" Type="http://schemas.openxmlformats.org/officeDocument/2006/relationships/hyperlink" Target="https://m.edsoo.ru/f2a2bf6c" TargetMode="External"/><Relationship Id="rId112" Type="http://schemas.openxmlformats.org/officeDocument/2006/relationships/hyperlink" Target="https://m.edsoo.ru/f2a30706" TargetMode="External"/><Relationship Id="rId133" Type="http://schemas.openxmlformats.org/officeDocument/2006/relationships/hyperlink" Target="https://m.edsoo.ru/f2a33bd6" TargetMode="External"/><Relationship Id="rId138" Type="http://schemas.openxmlformats.org/officeDocument/2006/relationships/hyperlink" Target="https://m.edsoo.ru/f2a34478" TargetMode="External"/><Relationship Id="rId16" Type="http://schemas.openxmlformats.org/officeDocument/2006/relationships/hyperlink" Target="https://m.edsoo.ru/7f414736" TargetMode="External"/><Relationship Id="rId107" Type="http://schemas.openxmlformats.org/officeDocument/2006/relationships/hyperlink" Target="https://m.edsoo.ru/f2a2ee10" TargetMode="External"/><Relationship Id="rId11" Type="http://schemas.openxmlformats.org/officeDocument/2006/relationships/hyperlink" Target="https://m.edsoo.ru/7f414736" TargetMode="External"/><Relationship Id="rId32" Type="http://schemas.openxmlformats.org/officeDocument/2006/relationships/hyperlink" Target="https://m.edsoo.ru/f2a21e90" TargetMode="External"/><Relationship Id="rId37" Type="http://schemas.openxmlformats.org/officeDocument/2006/relationships/hyperlink" Target="https://m.edsoo.ru/f2a242a8" TargetMode="External"/><Relationship Id="rId53" Type="http://schemas.openxmlformats.org/officeDocument/2006/relationships/hyperlink" Target="https://m.edsoo.ru/f2a277dc" TargetMode="External"/><Relationship Id="rId58" Type="http://schemas.openxmlformats.org/officeDocument/2006/relationships/hyperlink" Target="https://m.edsoo.ru/f2a28448" TargetMode="External"/><Relationship Id="rId74" Type="http://schemas.openxmlformats.org/officeDocument/2006/relationships/hyperlink" Target="https://m.edsoo.ru/f2a257fc" TargetMode="External"/><Relationship Id="rId79" Type="http://schemas.openxmlformats.org/officeDocument/2006/relationships/hyperlink" Target="https://m.edsoo.ru/f2a2bada" TargetMode="External"/><Relationship Id="rId102" Type="http://schemas.openxmlformats.org/officeDocument/2006/relationships/hyperlink" Target="https://m.edsoo.ru/f2a2e384" TargetMode="External"/><Relationship Id="rId123" Type="http://schemas.openxmlformats.org/officeDocument/2006/relationships/hyperlink" Target="https://m.edsoo.ru/f2a328f8" TargetMode="External"/><Relationship Id="rId128" Type="http://schemas.openxmlformats.org/officeDocument/2006/relationships/hyperlink" Target="https://m.edsoo.ru/f2a33596" TargetMode="External"/><Relationship Id="rId5" Type="http://schemas.openxmlformats.org/officeDocument/2006/relationships/footnotes" Target="footnotes.xml"/><Relationship Id="rId90" Type="http://schemas.openxmlformats.org/officeDocument/2006/relationships/hyperlink" Target="https://m.edsoo.ru/f2a2c07a" TargetMode="External"/><Relationship Id="rId95" Type="http://schemas.openxmlformats.org/officeDocument/2006/relationships/hyperlink" Target="https://m.edsoo.ru/f2a2ce30" TargetMode="External"/><Relationship Id="rId22" Type="http://schemas.openxmlformats.org/officeDocument/2006/relationships/hyperlink" Target="https://m.edsoo.ru/f2a2180a" TargetMode="External"/><Relationship Id="rId27" Type="http://schemas.openxmlformats.org/officeDocument/2006/relationships/hyperlink" Target="https://m.edsoo.ru/f2a22b9c" TargetMode="External"/><Relationship Id="rId43" Type="http://schemas.openxmlformats.org/officeDocument/2006/relationships/hyperlink" Target="https://m.edsoo.ru/f2a24eb0" TargetMode="External"/><Relationship Id="rId48" Type="http://schemas.openxmlformats.org/officeDocument/2006/relationships/hyperlink" Target="https://m.edsoo.ru/f2a2721e" TargetMode="External"/><Relationship Id="rId64" Type="http://schemas.openxmlformats.org/officeDocument/2006/relationships/hyperlink" Target="https://m.edsoo.ru/f2a291e0" TargetMode="External"/><Relationship Id="rId69" Type="http://schemas.openxmlformats.org/officeDocument/2006/relationships/hyperlink" Target="https://m.edsoo.ru/f2a29d34" TargetMode="External"/><Relationship Id="rId113" Type="http://schemas.openxmlformats.org/officeDocument/2006/relationships/hyperlink" Target="https://m.edsoo.ru/f2a30ca6" TargetMode="External"/><Relationship Id="rId118" Type="http://schemas.openxmlformats.org/officeDocument/2006/relationships/hyperlink" Target="https://m.edsoo.ru/f2a31afc" TargetMode="External"/><Relationship Id="rId134" Type="http://schemas.openxmlformats.org/officeDocument/2006/relationships/hyperlink" Target="https://m.edsoo.ru/f2a33f46" TargetMode="External"/><Relationship Id="rId139" Type="http://schemas.openxmlformats.org/officeDocument/2006/relationships/hyperlink" Target="https://m.edsoo.ru/f2a3482e" TargetMode="External"/><Relationship Id="rId8" Type="http://schemas.openxmlformats.org/officeDocument/2006/relationships/hyperlink" Target="https://m.edsoo.ru/7f414736" TargetMode="External"/><Relationship Id="rId51" Type="http://schemas.openxmlformats.org/officeDocument/2006/relationships/hyperlink" Target="https://m.edsoo.ru/f2a2638c" TargetMode="External"/><Relationship Id="rId72" Type="http://schemas.openxmlformats.org/officeDocument/2006/relationships/hyperlink" Target="https://m.edsoo.ru/f2a25428" TargetMode="External"/><Relationship Id="rId80" Type="http://schemas.openxmlformats.org/officeDocument/2006/relationships/hyperlink" Target="https://m.edsoo.ru/f2a2bbe8" TargetMode="External"/><Relationship Id="rId85" Type="http://schemas.openxmlformats.org/officeDocument/2006/relationships/hyperlink" Target="https://m.edsoo.ru/f2a2a75c" TargetMode="External"/><Relationship Id="rId93" Type="http://schemas.openxmlformats.org/officeDocument/2006/relationships/hyperlink" Target="https://m.edsoo.ru/f2a2ca3e" TargetMode="External"/><Relationship Id="rId98" Type="http://schemas.openxmlformats.org/officeDocument/2006/relationships/hyperlink" Target="https://m.edsoo.ru/f2a2d984" TargetMode="External"/><Relationship Id="rId121" Type="http://schemas.openxmlformats.org/officeDocument/2006/relationships/hyperlink" Target="https://m.edsoo.ru/f2a321c8" TargetMode="External"/><Relationship Id="rId142" Type="http://schemas.openxmlformats.org/officeDocument/2006/relationships/fontTable" Target="fontTable.xml"/><Relationship Id="rId3" Type="http://schemas.openxmlformats.org/officeDocument/2006/relationships/settings" Target="settings.xml"/><Relationship Id="rId12" Type="http://schemas.openxmlformats.org/officeDocument/2006/relationships/hyperlink" Target="https://m.edsoo.ru/7f414736" TargetMode="External"/><Relationship Id="rId17" Type="http://schemas.openxmlformats.org/officeDocument/2006/relationships/hyperlink" Target="https://m.edsoo.ru/f2a208ec" TargetMode="External"/><Relationship Id="rId25" Type="http://schemas.openxmlformats.org/officeDocument/2006/relationships/hyperlink" Target="https://m.edsoo.ru/f2a21274" TargetMode="External"/><Relationship Id="rId33" Type="http://schemas.openxmlformats.org/officeDocument/2006/relationships/hyperlink" Target="https://m.edsoo.ru/f2a2226e" TargetMode="External"/><Relationship Id="rId38" Type="http://schemas.openxmlformats.org/officeDocument/2006/relationships/hyperlink" Target="https://m.edsoo.ru/f2a24442" TargetMode="External"/><Relationship Id="rId46" Type="http://schemas.openxmlformats.org/officeDocument/2006/relationships/hyperlink" Target="https://m.edsoo.ru/f2a26936" TargetMode="External"/><Relationship Id="rId59" Type="http://schemas.openxmlformats.org/officeDocument/2006/relationships/hyperlink" Target="https://m.edsoo.ru/f2a28a7e" TargetMode="External"/><Relationship Id="rId67" Type="http://schemas.openxmlformats.org/officeDocument/2006/relationships/hyperlink" Target="https://m.edsoo.ru/f2a29546" TargetMode="External"/><Relationship Id="rId103" Type="http://schemas.openxmlformats.org/officeDocument/2006/relationships/hyperlink" Target="https://m.edsoo.ru/f2a2e5f0" TargetMode="External"/><Relationship Id="rId108" Type="http://schemas.openxmlformats.org/officeDocument/2006/relationships/hyperlink" Target="https://m.edsoo.ru/f2a2f248" TargetMode="External"/><Relationship Id="rId116" Type="http://schemas.openxmlformats.org/officeDocument/2006/relationships/hyperlink" Target="https://m.edsoo.ru/f2a318ae" TargetMode="External"/><Relationship Id="rId124" Type="http://schemas.openxmlformats.org/officeDocument/2006/relationships/hyperlink" Target="https://m.edsoo.ru/f2a32a9c" TargetMode="External"/><Relationship Id="rId129" Type="http://schemas.openxmlformats.org/officeDocument/2006/relationships/hyperlink" Target="https://m.edsoo.ru/f2a33780" TargetMode="External"/><Relationship Id="rId137" Type="http://schemas.openxmlformats.org/officeDocument/2006/relationships/hyperlink" Target="https://m.edsoo.ru/f2a3432e" TargetMode="External"/><Relationship Id="rId20" Type="http://schemas.openxmlformats.org/officeDocument/2006/relationships/hyperlink" Target="https://m.edsoo.ru/f2a21580" TargetMode="External"/><Relationship Id="rId41" Type="http://schemas.openxmlformats.org/officeDocument/2006/relationships/hyperlink" Target="https://m.edsoo.ru/f2a24a32" TargetMode="External"/><Relationship Id="rId54" Type="http://schemas.openxmlformats.org/officeDocument/2006/relationships/hyperlink" Target="https://m.edsoo.ru/f2a27d40" TargetMode="External"/><Relationship Id="rId62" Type="http://schemas.openxmlformats.org/officeDocument/2006/relationships/hyperlink" Target="https://m.edsoo.ru/f2a28efc" TargetMode="External"/><Relationship Id="rId70" Type="http://schemas.openxmlformats.org/officeDocument/2006/relationships/hyperlink" Target="https://m.edsoo.ru/f2a29bea" TargetMode="External"/><Relationship Id="rId75" Type="http://schemas.openxmlformats.org/officeDocument/2006/relationships/hyperlink" Target="https://m.edsoo.ru/f2a2598c" TargetMode="External"/><Relationship Id="rId83" Type="http://schemas.openxmlformats.org/officeDocument/2006/relationships/hyperlink" Target="https://m.edsoo.ru/f2a2a19e" TargetMode="External"/><Relationship Id="rId88" Type="http://schemas.openxmlformats.org/officeDocument/2006/relationships/hyperlink" Target="https://m.edsoo.ru/f2a2ae8c" TargetMode="External"/><Relationship Id="rId91" Type="http://schemas.openxmlformats.org/officeDocument/2006/relationships/hyperlink" Target="https://m.edsoo.ru/f2a2c17e" TargetMode="External"/><Relationship Id="rId96" Type="http://schemas.openxmlformats.org/officeDocument/2006/relationships/hyperlink" Target="https://m.edsoo.ru/f2a2cf48" TargetMode="External"/><Relationship Id="rId111" Type="http://schemas.openxmlformats.org/officeDocument/2006/relationships/hyperlink" Target="https://m.edsoo.ru/f2a305e4" TargetMode="External"/><Relationship Id="rId132" Type="http://schemas.openxmlformats.org/officeDocument/2006/relationships/hyperlink" Target="https://m.edsoo.ru/f2a33ad2" TargetMode="External"/><Relationship Id="rId140" Type="http://schemas.openxmlformats.org/officeDocument/2006/relationships/hyperlink" Target="https://m.edsoo.ru/f2a34950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hyperlink" Target="https://m.edsoo.ru/7f414736" TargetMode="External"/><Relationship Id="rId23" Type="http://schemas.openxmlformats.org/officeDocument/2006/relationships/hyperlink" Target="https://m.edsoo.ru/f2a20c48" TargetMode="External"/><Relationship Id="rId28" Type="http://schemas.openxmlformats.org/officeDocument/2006/relationships/hyperlink" Target="https://m.edsoo.ru/f2a2340c" TargetMode="External"/><Relationship Id="rId36" Type="http://schemas.openxmlformats.org/officeDocument/2006/relationships/hyperlink" Target="https://m.edsoo.ru/f2a228a4" TargetMode="External"/><Relationship Id="rId49" Type="http://schemas.openxmlformats.org/officeDocument/2006/relationships/hyperlink" Target="https://m.edsoo.ru/f2a2749e" TargetMode="External"/><Relationship Id="rId57" Type="http://schemas.openxmlformats.org/officeDocument/2006/relationships/hyperlink" Target="https://m.edsoo.ru/f2a282c2" TargetMode="External"/><Relationship Id="rId106" Type="http://schemas.openxmlformats.org/officeDocument/2006/relationships/hyperlink" Target="https://m.edsoo.ru/f2a2ecf8" TargetMode="External"/><Relationship Id="rId114" Type="http://schemas.openxmlformats.org/officeDocument/2006/relationships/hyperlink" Target="https://m.edsoo.ru/f2a311d8" TargetMode="External"/><Relationship Id="rId119" Type="http://schemas.openxmlformats.org/officeDocument/2006/relationships/hyperlink" Target="https://m.edsoo.ru/f2a3206a" TargetMode="External"/><Relationship Id="rId127" Type="http://schemas.openxmlformats.org/officeDocument/2006/relationships/hyperlink" Target="https://m.edsoo.ru/f2a33352" TargetMode="External"/><Relationship Id="rId10" Type="http://schemas.openxmlformats.org/officeDocument/2006/relationships/hyperlink" Target="https://m.edsoo.ru/7f414736" TargetMode="External"/><Relationship Id="rId31" Type="http://schemas.openxmlformats.org/officeDocument/2006/relationships/hyperlink" Target="https://m.edsoo.ru/f2a24104" TargetMode="External"/><Relationship Id="rId44" Type="http://schemas.openxmlformats.org/officeDocument/2006/relationships/hyperlink" Target="https://m.edsoo.ru/f2a261fc" TargetMode="External"/><Relationship Id="rId52" Type="http://schemas.openxmlformats.org/officeDocument/2006/relationships/hyperlink" Target="https://m.edsoo.ru/f2a276c4" TargetMode="External"/><Relationship Id="rId60" Type="http://schemas.openxmlformats.org/officeDocument/2006/relationships/hyperlink" Target="https://m.edsoo.ru/f2a28c22" TargetMode="External"/><Relationship Id="rId65" Type="http://schemas.openxmlformats.org/officeDocument/2006/relationships/hyperlink" Target="https://m.edsoo.ru/f2a26512" TargetMode="External"/><Relationship Id="rId73" Type="http://schemas.openxmlformats.org/officeDocument/2006/relationships/hyperlink" Target="https://m.edsoo.ru/f2a252ca" TargetMode="External"/><Relationship Id="rId78" Type="http://schemas.openxmlformats.org/officeDocument/2006/relationships/hyperlink" Target="https://m.edsoo.ru/f2a2b972" TargetMode="External"/><Relationship Id="rId81" Type="http://schemas.openxmlformats.org/officeDocument/2006/relationships/hyperlink" Target="https://m.edsoo.ru/f2a2bd14" TargetMode="External"/><Relationship Id="rId86" Type="http://schemas.openxmlformats.org/officeDocument/2006/relationships/hyperlink" Target="https://m.edsoo.ru/f2a2ab94" TargetMode="External"/><Relationship Id="rId94" Type="http://schemas.openxmlformats.org/officeDocument/2006/relationships/hyperlink" Target="https://m.edsoo.ru/f2a2cba6" TargetMode="External"/><Relationship Id="rId99" Type="http://schemas.openxmlformats.org/officeDocument/2006/relationships/hyperlink" Target="https://m.edsoo.ru/f2a2dab0" TargetMode="External"/><Relationship Id="rId101" Type="http://schemas.openxmlformats.org/officeDocument/2006/relationships/hyperlink" Target="https://m.edsoo.ru/f2a2defc" TargetMode="External"/><Relationship Id="rId122" Type="http://schemas.openxmlformats.org/officeDocument/2006/relationships/hyperlink" Target="https://m.edsoo.ru/f2a3234e" TargetMode="External"/><Relationship Id="rId130" Type="http://schemas.openxmlformats.org/officeDocument/2006/relationships/hyperlink" Target="https://m.edsoo.ru/f2a338b6" TargetMode="External"/><Relationship Id="rId135" Type="http://schemas.openxmlformats.org/officeDocument/2006/relationships/hyperlink" Target="https://m.edsoo.ru/f2a340b8" TargetMode="External"/><Relationship Id="rId143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4736" TargetMode="External"/><Relationship Id="rId13" Type="http://schemas.openxmlformats.org/officeDocument/2006/relationships/hyperlink" Target="https://m.edsoo.ru/7f414736" TargetMode="External"/><Relationship Id="rId18" Type="http://schemas.openxmlformats.org/officeDocument/2006/relationships/hyperlink" Target="https://m.edsoo.ru/f2a20aea" TargetMode="External"/><Relationship Id="rId39" Type="http://schemas.openxmlformats.org/officeDocument/2006/relationships/hyperlink" Target="https://m.edsoo.ru/f2a24596" TargetMode="External"/><Relationship Id="rId109" Type="http://schemas.openxmlformats.org/officeDocument/2006/relationships/hyperlink" Target="https://m.edsoo.ru/f2a3035a" TargetMode="External"/><Relationship Id="rId34" Type="http://schemas.openxmlformats.org/officeDocument/2006/relationships/hyperlink" Target="https://m.edsoo.ru/f2a22412" TargetMode="External"/><Relationship Id="rId50" Type="http://schemas.openxmlformats.org/officeDocument/2006/relationships/hyperlink" Target="https://m.edsoo.ru/f2a275ac" TargetMode="External"/><Relationship Id="rId55" Type="http://schemas.openxmlformats.org/officeDocument/2006/relationships/hyperlink" Target="https://m.edsoo.ru/f2a27ec6" TargetMode="External"/><Relationship Id="rId76" Type="http://schemas.openxmlformats.org/officeDocument/2006/relationships/hyperlink" Target="https://m.edsoo.ru/f2a25ae0" TargetMode="External"/><Relationship Id="rId97" Type="http://schemas.openxmlformats.org/officeDocument/2006/relationships/hyperlink" Target="https://m.edsoo.ru/f2a2d830" TargetMode="External"/><Relationship Id="rId104" Type="http://schemas.openxmlformats.org/officeDocument/2006/relationships/hyperlink" Target="https://m.edsoo.ru/f2a2e762" TargetMode="External"/><Relationship Id="rId120" Type="http://schemas.openxmlformats.org/officeDocument/2006/relationships/hyperlink" Target="https://m.edsoo.ru/f2a3252e" TargetMode="External"/><Relationship Id="rId125" Type="http://schemas.openxmlformats.org/officeDocument/2006/relationships/hyperlink" Target="https://m.edsoo.ru/f2a32bd2" TargetMode="External"/><Relationship Id="rId141" Type="http://schemas.openxmlformats.org/officeDocument/2006/relationships/hyperlink" Target="https://m.edsoo.ru/f2a34d2e" TargetMode="External"/><Relationship Id="rId7" Type="http://schemas.openxmlformats.org/officeDocument/2006/relationships/hyperlink" Target="https://m.edsoo.ru/7f414736" TargetMode="External"/><Relationship Id="rId71" Type="http://schemas.openxmlformats.org/officeDocument/2006/relationships/hyperlink" Target="https://m.edsoo.ru/f2a2509a" TargetMode="External"/><Relationship Id="rId92" Type="http://schemas.openxmlformats.org/officeDocument/2006/relationships/hyperlink" Target="https://m.edsoo.ru/f2a2c886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f2a22d2c" TargetMode="External"/><Relationship Id="rId24" Type="http://schemas.openxmlformats.org/officeDocument/2006/relationships/hyperlink" Target="https://m.edsoo.ru/f2a20d6a" TargetMode="External"/><Relationship Id="rId40" Type="http://schemas.openxmlformats.org/officeDocument/2006/relationships/hyperlink" Target="https://m.edsoo.ru/f2a248d4" TargetMode="External"/><Relationship Id="rId45" Type="http://schemas.openxmlformats.org/officeDocument/2006/relationships/hyperlink" Target="https://m.edsoo.ru/f2a26670" TargetMode="External"/><Relationship Id="rId66" Type="http://schemas.openxmlformats.org/officeDocument/2006/relationships/hyperlink" Target="https://m.edsoo.ru/f2a2818c" TargetMode="External"/><Relationship Id="rId87" Type="http://schemas.openxmlformats.org/officeDocument/2006/relationships/hyperlink" Target="https://m.edsoo.ru/f2a29eb0" TargetMode="External"/><Relationship Id="rId110" Type="http://schemas.openxmlformats.org/officeDocument/2006/relationships/hyperlink" Target="https://m.edsoo.ru/f2a304c2" TargetMode="External"/><Relationship Id="rId115" Type="http://schemas.openxmlformats.org/officeDocument/2006/relationships/hyperlink" Target="https://m.edsoo.ru/f2a3178c" TargetMode="External"/><Relationship Id="rId131" Type="http://schemas.openxmlformats.org/officeDocument/2006/relationships/hyperlink" Target="https://m.edsoo.ru/f2a339ce" TargetMode="External"/><Relationship Id="rId136" Type="http://schemas.openxmlformats.org/officeDocument/2006/relationships/hyperlink" Target="https://m.edsoo.ru/f2a3420c" TargetMode="External"/><Relationship Id="rId61" Type="http://schemas.openxmlformats.org/officeDocument/2006/relationships/hyperlink" Target="https://m.edsoo.ru/f2a28d76" TargetMode="External"/><Relationship Id="rId82" Type="http://schemas.openxmlformats.org/officeDocument/2006/relationships/hyperlink" Target="https://m.edsoo.ru/f2a2be40" TargetMode="External"/><Relationship Id="rId19" Type="http://schemas.openxmlformats.org/officeDocument/2006/relationships/hyperlink" Target="https://m.edsoo.ru/f2a2140e" TargetMode="External"/><Relationship Id="rId14" Type="http://schemas.openxmlformats.org/officeDocument/2006/relationships/hyperlink" Target="https://m.edsoo.ru/7f414736" TargetMode="External"/><Relationship Id="rId30" Type="http://schemas.openxmlformats.org/officeDocument/2006/relationships/hyperlink" Target="https://m.edsoo.ru/f2a23254" TargetMode="External"/><Relationship Id="rId35" Type="http://schemas.openxmlformats.org/officeDocument/2006/relationships/hyperlink" Target="https://m.edsoo.ru/f2a226e2" TargetMode="External"/><Relationship Id="rId56" Type="http://schemas.openxmlformats.org/officeDocument/2006/relationships/hyperlink" Target="https://m.edsoo.ru/f2a27c00" TargetMode="External"/><Relationship Id="rId77" Type="http://schemas.openxmlformats.org/officeDocument/2006/relationships/hyperlink" Target="https://m.edsoo.ru/f2a2b274" TargetMode="External"/><Relationship Id="rId100" Type="http://schemas.openxmlformats.org/officeDocument/2006/relationships/hyperlink" Target="https://m.edsoo.ru/f2a2ddee" TargetMode="External"/><Relationship Id="rId105" Type="http://schemas.openxmlformats.org/officeDocument/2006/relationships/hyperlink" Target="https://m.edsoo.ru/f2a2eb90" TargetMode="External"/><Relationship Id="rId126" Type="http://schemas.openxmlformats.org/officeDocument/2006/relationships/hyperlink" Target="https://m.edsoo.ru/f2a3312c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7080</Words>
  <Characters>40362</Characters>
  <Application>Microsoft Office Word</Application>
  <DocSecurity>0</DocSecurity>
  <Lines>336</Lines>
  <Paragraphs>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-</Company>
  <LinksUpToDate>false</LinksUpToDate>
  <CharactersWithSpaces>47348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constantine</dc:creator>
  <cp:lastModifiedBy>user</cp:lastModifiedBy>
  <cp:revision>4</cp:revision>
  <dcterms:created xsi:type="dcterms:W3CDTF">2023-09-13T17:01:00Z</dcterms:created>
  <dcterms:modified xsi:type="dcterms:W3CDTF">2023-09-15T16:38:00Z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1049-12.2.0.13201</vt:lpwstr>
  </property>
  <property fmtid="{D5CDD505-2E9C-101B-9397-08002B2CF9AE}" pid="3" name="ICV">
    <vt:lpwstr>91976889C946462991C2F0572AC5BD88_12</vt:lpwstr>
  </property>
</Properties>
</file>